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9D" w:rsidRPr="003A2132" w:rsidRDefault="00FA304C" w:rsidP="00C33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13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C3389D" w:rsidRPr="003A21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4850" w:type="dxa"/>
        <w:tblLook w:val="04A0"/>
      </w:tblPr>
      <w:tblGrid>
        <w:gridCol w:w="656"/>
        <w:gridCol w:w="42"/>
        <w:gridCol w:w="3293"/>
        <w:gridCol w:w="3261"/>
        <w:gridCol w:w="3877"/>
        <w:gridCol w:w="1785"/>
        <w:gridCol w:w="15"/>
        <w:gridCol w:w="15"/>
        <w:gridCol w:w="64"/>
        <w:gridCol w:w="1842"/>
      </w:tblGrid>
      <w:tr w:rsidR="00612A81" w:rsidRPr="003A2132" w:rsidTr="00064CB8">
        <w:trPr>
          <w:cantSplit/>
          <w:trHeight w:val="1134"/>
        </w:trPr>
        <w:tc>
          <w:tcPr>
            <w:tcW w:w="698" w:type="dxa"/>
            <w:gridSpan w:val="2"/>
          </w:tcPr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93" w:type="dxa"/>
          </w:tcPr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612A81" w:rsidRPr="003A2132" w:rsidRDefault="00612A81" w:rsidP="00527B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12A81" w:rsidRPr="003A2132" w:rsidRDefault="00612A81" w:rsidP="00244C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   понятия</w:t>
            </w: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77" w:type="dxa"/>
          </w:tcPr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9" w:type="dxa"/>
            <w:gridSpan w:val="4"/>
          </w:tcPr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Мониторинг</w:t>
            </w:r>
          </w:p>
        </w:tc>
        <w:tc>
          <w:tcPr>
            <w:tcW w:w="1842" w:type="dxa"/>
          </w:tcPr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12A81" w:rsidRPr="003A2132" w:rsidTr="00064CB8">
        <w:trPr>
          <w:cantSplit/>
          <w:trHeight w:val="422"/>
        </w:trPr>
        <w:tc>
          <w:tcPr>
            <w:tcW w:w="14850" w:type="dxa"/>
            <w:gridSpan w:val="10"/>
            <w:tcBorders>
              <w:bottom w:val="single" w:sz="4" w:space="0" w:color="auto"/>
            </w:tcBorders>
          </w:tcPr>
          <w:p w:rsidR="00612A81" w:rsidRPr="003A2132" w:rsidRDefault="004862F9" w:rsidP="006B23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Входное тестирование (август, 2ч)</w:t>
            </w:r>
            <w:r w:rsidR="00A72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Повторение за курс основной школы (6ч)</w:t>
            </w:r>
            <w:r w:rsidR="00234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(1-6)</w:t>
            </w:r>
          </w:p>
        </w:tc>
      </w:tr>
      <w:tr w:rsidR="00612A81" w:rsidRPr="003A2132" w:rsidTr="006B2344">
        <w:trPr>
          <w:cantSplit/>
          <w:trHeight w:val="385"/>
        </w:trPr>
        <w:tc>
          <w:tcPr>
            <w:tcW w:w="14850" w:type="dxa"/>
            <w:gridSpan w:val="10"/>
            <w:tcBorders>
              <w:top w:val="single" w:sz="4" w:space="0" w:color="auto"/>
            </w:tcBorders>
          </w:tcPr>
          <w:p w:rsidR="00612A81" w:rsidRPr="006B2344" w:rsidRDefault="006B2344" w:rsidP="006B23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44">
              <w:rPr>
                <w:rFonts w:ascii="Times New Roman" w:hAnsi="Times New Roman" w:cs="Times New Roman"/>
                <w:b/>
                <w:sz w:val="28"/>
                <w:szCs w:val="28"/>
              </w:rPr>
              <w:t>Глава 1</w:t>
            </w:r>
            <w:r w:rsidRPr="006B23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B23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Числовые функции</w:t>
            </w:r>
            <w:r w:rsidR="004862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(9</w:t>
            </w:r>
            <w:r w:rsidRPr="006B23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ч)</w:t>
            </w:r>
          </w:p>
        </w:tc>
      </w:tr>
      <w:tr w:rsidR="009E1A70" w:rsidRPr="003A2132" w:rsidTr="00064CB8">
        <w:tc>
          <w:tcPr>
            <w:tcW w:w="698" w:type="dxa"/>
            <w:gridSpan w:val="2"/>
          </w:tcPr>
          <w:p w:rsidR="009E1A70" w:rsidRPr="003A2132" w:rsidRDefault="0023413B" w:rsidP="00947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71C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3" w:type="dxa"/>
          </w:tcPr>
          <w:p w:rsidR="009E1A70" w:rsidRPr="003A2132" w:rsidRDefault="004862F9" w:rsidP="00A0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9CE">
              <w:rPr>
                <w:rFonts w:ascii="Times New Roman" w:hAnsi="Times New Roman" w:cs="Times New Roman"/>
                <w:sz w:val="24"/>
                <w:szCs w:val="24"/>
              </w:rPr>
              <w:t>Определение числовой  функции</w:t>
            </w:r>
            <w:r w:rsidR="00371C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1C38" w:rsidRPr="00371C38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3261" w:type="dxa"/>
          </w:tcPr>
          <w:p w:rsidR="009E1A70" w:rsidRPr="003A2132" w:rsidRDefault="00371C38" w:rsidP="004F4F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числовая</w:t>
            </w:r>
            <w:r w:rsidRPr="002949CE">
              <w:rPr>
                <w:rFonts w:ascii="Times New Roman" w:hAnsi="Times New Roman" w:cs="Times New Roman"/>
                <w:sz w:val="24"/>
                <w:szCs w:val="24"/>
              </w:rPr>
              <w:t xml:space="preserve">  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877" w:type="dxa"/>
          </w:tcPr>
          <w:p w:rsidR="009E1A70" w:rsidRPr="004862F9" w:rsidRDefault="004862F9" w:rsidP="004862F9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62F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Уметь:</w:t>
            </w:r>
            <w:r w:rsidRPr="00486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строить графики элементарных функций, прообразовывать их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 w:rsidRPr="004862F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искать, и отбирать необходимую для решения учебных задач информацию</w:t>
            </w:r>
          </w:p>
          <w:p w:rsidR="004862F9" w:rsidRPr="004862F9" w:rsidRDefault="004862F9" w:rsidP="004862F9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62F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</w:t>
            </w:r>
            <w:r w:rsidRPr="00486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строить графики сложных функций (</w:t>
            </w:r>
            <w:proofErr w:type="spellStart"/>
            <w:r w:rsidRPr="00486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кусочных</w:t>
            </w:r>
            <w:proofErr w:type="spellEnd"/>
            <w:r w:rsidRPr="00486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4862F9" w:rsidRPr="003A2132" w:rsidRDefault="004862F9" w:rsidP="004862F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62F9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 обосновывать суждения. Восприятие устной речи, проведение информационно-смыслового анализа текста и лекции, приведение и разбор примеров.</w:t>
            </w:r>
          </w:p>
        </w:tc>
        <w:tc>
          <w:tcPr>
            <w:tcW w:w="1879" w:type="dxa"/>
            <w:gridSpan w:val="4"/>
          </w:tcPr>
          <w:p w:rsidR="009E1A70" w:rsidRPr="003A2132" w:rsidRDefault="009E1A70" w:rsidP="0024712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9E1A70" w:rsidRPr="003A2132" w:rsidRDefault="009E1A70" w:rsidP="0024712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E1A70" w:rsidRPr="003A2132" w:rsidTr="00064CB8">
        <w:tc>
          <w:tcPr>
            <w:tcW w:w="698" w:type="dxa"/>
            <w:gridSpan w:val="2"/>
          </w:tcPr>
          <w:p w:rsidR="009E1A70" w:rsidRPr="003A2132" w:rsidRDefault="0023413B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71C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93" w:type="dxa"/>
          </w:tcPr>
          <w:p w:rsidR="009E1A70" w:rsidRPr="00371C38" w:rsidRDefault="00371C38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3261" w:type="dxa"/>
          </w:tcPr>
          <w:p w:rsidR="009E1A70" w:rsidRPr="00371C38" w:rsidRDefault="009E1A70" w:rsidP="00F24ED9">
            <w:p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371C38" w:rsidRPr="00371C38" w:rsidRDefault="00371C38" w:rsidP="00371C38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</w:t>
            </w:r>
            <w:r w:rsidRPr="00371C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читать график функции, доказывать четность или нечетность функции,</w:t>
            </w:r>
          </w:p>
          <w:p w:rsidR="009E1A70" w:rsidRPr="00371C38" w:rsidRDefault="00371C38" w:rsidP="00371C38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 алгоритм исследования функции, и уметь исследовать функцию.</w:t>
            </w:r>
          </w:p>
        </w:tc>
        <w:tc>
          <w:tcPr>
            <w:tcW w:w="1879" w:type="dxa"/>
            <w:gridSpan w:val="4"/>
          </w:tcPr>
          <w:p w:rsidR="009E1A70" w:rsidRPr="003A2132" w:rsidRDefault="009E1A70" w:rsidP="00F33BD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E1A70" w:rsidRPr="003A2132" w:rsidRDefault="009E1A70" w:rsidP="00F33BD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1A70" w:rsidRPr="003A2132" w:rsidTr="00064CB8">
        <w:tc>
          <w:tcPr>
            <w:tcW w:w="698" w:type="dxa"/>
            <w:gridSpan w:val="2"/>
          </w:tcPr>
          <w:p w:rsidR="009E1A70" w:rsidRPr="003A2132" w:rsidRDefault="0023413B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71C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93" w:type="dxa"/>
          </w:tcPr>
          <w:p w:rsidR="009E1A70" w:rsidRPr="00371C38" w:rsidRDefault="00371C38" w:rsidP="005126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sz w:val="24"/>
                <w:szCs w:val="24"/>
              </w:rPr>
              <w:t>Обратная функция</w:t>
            </w:r>
          </w:p>
        </w:tc>
        <w:tc>
          <w:tcPr>
            <w:tcW w:w="3261" w:type="dxa"/>
          </w:tcPr>
          <w:p w:rsidR="009E1A70" w:rsidRPr="00371C38" w:rsidRDefault="009E1A70" w:rsidP="00D77F7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</w:rPr>
            </w:pPr>
          </w:p>
        </w:tc>
        <w:tc>
          <w:tcPr>
            <w:tcW w:w="3877" w:type="dxa"/>
          </w:tcPr>
          <w:p w:rsidR="00371C38" w:rsidRPr="00371C38" w:rsidRDefault="00371C38" w:rsidP="0037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</w:t>
            </w:r>
            <w:r w:rsidRPr="00371C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строить графики обратных функций;</w:t>
            </w:r>
          </w:p>
          <w:p w:rsidR="009E1A70" w:rsidRPr="00371C38" w:rsidRDefault="00371C38" w:rsidP="00371C38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371C3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по заданному алгоритму, аргументировать ответ или ошибку.</w:t>
            </w:r>
          </w:p>
        </w:tc>
        <w:tc>
          <w:tcPr>
            <w:tcW w:w="1879" w:type="dxa"/>
            <w:gridSpan w:val="4"/>
          </w:tcPr>
          <w:p w:rsidR="009E1A70" w:rsidRPr="003A2132" w:rsidRDefault="009E1A70" w:rsidP="00ED22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E1A70" w:rsidRPr="003A2132" w:rsidRDefault="009E1A70" w:rsidP="00ED22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1B72" w:rsidRPr="003A2132" w:rsidTr="00854FFA">
        <w:trPr>
          <w:trHeight w:val="424"/>
        </w:trPr>
        <w:tc>
          <w:tcPr>
            <w:tcW w:w="14850" w:type="dxa"/>
            <w:gridSpan w:val="10"/>
          </w:tcPr>
          <w:p w:rsidR="00681B72" w:rsidRPr="00854FFA" w:rsidRDefault="00064CB8" w:rsidP="00854F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54F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2</w:t>
            </w:r>
            <w:r w:rsidR="00854FFA" w:rsidRPr="00854F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27404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Тригонометрические функции (1</w:t>
            </w:r>
            <w:r w:rsidR="00854FFA" w:rsidRPr="00854F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 ч)</w:t>
            </w:r>
          </w:p>
        </w:tc>
      </w:tr>
      <w:tr w:rsidR="00681B72" w:rsidRPr="003A2132" w:rsidTr="00681B72">
        <w:tc>
          <w:tcPr>
            <w:tcW w:w="698" w:type="dxa"/>
            <w:gridSpan w:val="2"/>
          </w:tcPr>
          <w:p w:rsidR="00681B72" w:rsidRPr="003A2132" w:rsidRDefault="00AD7D51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3" w:type="dxa"/>
          </w:tcPr>
          <w:p w:rsidR="00681B72" w:rsidRPr="00F90EB5" w:rsidRDefault="00AD7D51" w:rsidP="0051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Числовая окружность</w:t>
            </w:r>
          </w:p>
        </w:tc>
        <w:tc>
          <w:tcPr>
            <w:tcW w:w="3261" w:type="dxa"/>
          </w:tcPr>
          <w:p w:rsidR="00681B72" w:rsidRPr="00F90EB5" w:rsidRDefault="00AD7D51" w:rsidP="006F4D07">
            <w:pPr>
              <w:tabs>
                <w:tab w:val="left" w:pos="271"/>
              </w:tabs>
              <w:suppressAutoHyphens/>
              <w:ind w:left="-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Числовая окружность</w:t>
            </w:r>
          </w:p>
        </w:tc>
        <w:tc>
          <w:tcPr>
            <w:tcW w:w="3877" w:type="dxa"/>
          </w:tcPr>
          <w:p w:rsidR="00AD7D51" w:rsidRPr="00F90EB5" w:rsidRDefault="00AD7D51" w:rsidP="00AD7D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:rsidR="00AD7D51" w:rsidRPr="00F90EB5" w:rsidRDefault="00AD7D51" w:rsidP="00AD7D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найти на числовой окружности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точку, соответствующую данному числу; </w:t>
            </w:r>
          </w:p>
          <w:p w:rsidR="00AD7D51" w:rsidRPr="00F90EB5" w:rsidRDefault="00AD7D51" w:rsidP="00AD7D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собрать материал для сообщения </w:t>
            </w:r>
          </w:p>
          <w:p w:rsidR="00AD7D51" w:rsidRPr="00F90EB5" w:rsidRDefault="00AD7D51" w:rsidP="00AD7D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заданной теме; </w:t>
            </w:r>
          </w:p>
          <w:p w:rsidR="00681B72" w:rsidRPr="00F90EB5" w:rsidRDefault="00AD7D51" w:rsidP="00AD7D51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заполнять и оформлять таблицы, отвечать на вопросы с помощью таблиц</w:t>
            </w:r>
          </w:p>
        </w:tc>
        <w:tc>
          <w:tcPr>
            <w:tcW w:w="1815" w:type="dxa"/>
            <w:gridSpan w:val="3"/>
          </w:tcPr>
          <w:p w:rsidR="00681B72" w:rsidRPr="003A2132" w:rsidRDefault="00681B72" w:rsidP="006F4D07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681B72" w:rsidRPr="003A2132" w:rsidRDefault="00681B72" w:rsidP="006F4D07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AD7D51">
        <w:trPr>
          <w:trHeight w:val="579"/>
        </w:trPr>
        <w:tc>
          <w:tcPr>
            <w:tcW w:w="698" w:type="dxa"/>
            <w:gridSpan w:val="2"/>
            <w:tcBorders>
              <w:bottom w:val="single" w:sz="4" w:space="0" w:color="auto"/>
            </w:tcBorders>
          </w:tcPr>
          <w:p w:rsidR="00681B72" w:rsidRPr="003A2132" w:rsidRDefault="00AD7D51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:rsidR="00681B72" w:rsidRPr="00F90EB5" w:rsidRDefault="00AD7D51" w:rsidP="00CE5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Числовая окружность на координатной плоскости</w:t>
            </w:r>
          </w:p>
        </w:tc>
        <w:tc>
          <w:tcPr>
            <w:tcW w:w="3261" w:type="dxa"/>
          </w:tcPr>
          <w:p w:rsidR="00681B72" w:rsidRPr="00F90EB5" w:rsidRDefault="00AD7D51" w:rsidP="00D21FC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Числовая окружность на координатной плоскости</w:t>
            </w:r>
          </w:p>
        </w:tc>
        <w:tc>
          <w:tcPr>
            <w:tcW w:w="3877" w:type="dxa"/>
            <w:tcBorders>
              <w:bottom w:val="single" w:sz="4" w:space="0" w:color="auto"/>
            </w:tcBorders>
          </w:tcPr>
          <w:p w:rsidR="00681B72" w:rsidRPr="00F90EB5" w:rsidRDefault="00AD7D51" w:rsidP="00B805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точку числовой окружности по координатам и координаты по точке числовой окружности; </w:t>
            </w: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точки, координаты которых удовлетворяют заданному неравенству.</w:t>
            </w: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Проводить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информационно-смысловой анализ текста, выбор главного и основного, приведение примеров,  </w:t>
            </w: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с чертежными инструментами</w:t>
            </w:r>
          </w:p>
        </w:tc>
        <w:tc>
          <w:tcPr>
            <w:tcW w:w="1815" w:type="dxa"/>
            <w:gridSpan w:val="3"/>
            <w:tcBorders>
              <w:bottom w:val="single" w:sz="4" w:space="0" w:color="auto"/>
            </w:tcBorders>
          </w:tcPr>
          <w:p w:rsidR="00681B72" w:rsidRPr="003A2132" w:rsidRDefault="00681B72" w:rsidP="00B80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681B72" w:rsidRPr="003A2132" w:rsidRDefault="00681B72" w:rsidP="00B80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681B72">
        <w:trPr>
          <w:trHeight w:val="630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681B72" w:rsidRPr="003A2132" w:rsidRDefault="00AD7D51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F90EB5" w:rsidRPr="00F90EB5" w:rsidRDefault="00AD7D51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  <w:r w:rsidR="00F90EB5" w:rsidRPr="00F90EB5">
              <w:rPr>
                <w:rFonts w:ascii="Times New Roman" w:hAnsi="Times New Roman" w:cs="Times New Roman"/>
                <w:sz w:val="24"/>
                <w:szCs w:val="24"/>
              </w:rPr>
              <w:t>по теме:</w:t>
            </w:r>
          </w:p>
          <w:p w:rsidR="00681B72" w:rsidRPr="00F90EB5" w:rsidRDefault="00F90EB5" w:rsidP="0051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«Числовые функции. Числовая окружность»</w:t>
            </w:r>
          </w:p>
        </w:tc>
        <w:tc>
          <w:tcPr>
            <w:tcW w:w="3261" w:type="dxa"/>
          </w:tcPr>
          <w:p w:rsidR="00681B72" w:rsidRPr="00F90EB5" w:rsidRDefault="00681B72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</w:tcPr>
          <w:p w:rsidR="00681B72" w:rsidRPr="00F90EB5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681B72" w:rsidRPr="003A2132" w:rsidRDefault="0023413B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90E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681B72" w:rsidRPr="00F90EB5" w:rsidRDefault="00F90EB5" w:rsidP="00BC7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Синус  и косинус</w:t>
            </w: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Тангенс и котангенс</w:t>
            </w:r>
          </w:p>
        </w:tc>
        <w:tc>
          <w:tcPr>
            <w:tcW w:w="3261" w:type="dxa"/>
          </w:tcPr>
          <w:p w:rsidR="00681B72" w:rsidRPr="00F90EB5" w:rsidRDefault="00F90EB5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Синус  и косинус</w:t>
            </w: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Тангенс и котангенс</w:t>
            </w:r>
          </w:p>
        </w:tc>
        <w:tc>
          <w:tcPr>
            <w:tcW w:w="3877" w:type="dxa"/>
          </w:tcPr>
          <w:p w:rsidR="00F90EB5" w:rsidRPr="00F90EB5" w:rsidRDefault="00F90EB5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вычислить синус  и косинус числа;  вывести некоторые свойства синуса косинуса; </w:t>
            </w:r>
          </w:p>
          <w:p w:rsidR="00681B72" w:rsidRPr="00F90EB5" w:rsidRDefault="00F90EB5" w:rsidP="00F90EB5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устную речь, участвовать в диалоге, записывать главное, приводить примеры</w:t>
            </w:r>
          </w:p>
          <w:p w:rsidR="00F90EB5" w:rsidRPr="00F90EB5" w:rsidRDefault="00F90EB5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тангенса, котангенса произвольного угла; </w:t>
            </w: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радианную меру угла. </w:t>
            </w:r>
          </w:p>
          <w:p w:rsidR="00F90EB5" w:rsidRPr="00F90EB5" w:rsidRDefault="00F90EB5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вычислить тангенс и котангенс числа; </w:t>
            </w:r>
          </w:p>
          <w:p w:rsidR="00F90EB5" w:rsidRPr="00F90EB5" w:rsidRDefault="00F90EB5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>вывести некоторые свойства тангенса и котангенса; выполнять и оформлять задания программированного контроля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0EB5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F90EB5" w:rsidRDefault="0023413B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74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F90EB5" w:rsidRPr="009D76A3" w:rsidRDefault="00F90EB5" w:rsidP="00BC7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3261" w:type="dxa"/>
          </w:tcPr>
          <w:p w:rsidR="00F90EB5" w:rsidRPr="009D76A3" w:rsidRDefault="00F90EB5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</w:tcPr>
          <w:p w:rsidR="009D76A3" w:rsidRPr="009D76A3" w:rsidRDefault="009D76A3" w:rsidP="009D7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совершать преобразования  тригонометрических выражений, зная основные тригонометрические тождества; </w:t>
            </w:r>
          </w:p>
          <w:p w:rsidR="00F90EB5" w:rsidRPr="009D76A3" w:rsidRDefault="009D76A3" w:rsidP="009D7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пользоваться энциклопедией, математическим справочником, записанными правилами.</w:t>
            </w:r>
          </w:p>
        </w:tc>
        <w:tc>
          <w:tcPr>
            <w:tcW w:w="1800" w:type="dxa"/>
            <w:gridSpan w:val="2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0EB5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F90EB5" w:rsidRDefault="0023413B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D76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F90EB5" w:rsidRPr="009D76A3" w:rsidRDefault="009D76A3" w:rsidP="00BC7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 функции углового аргумента</w:t>
            </w:r>
          </w:p>
        </w:tc>
        <w:tc>
          <w:tcPr>
            <w:tcW w:w="3261" w:type="dxa"/>
          </w:tcPr>
          <w:p w:rsidR="00F90EB5" w:rsidRPr="009D76A3" w:rsidRDefault="00F90EB5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</w:tcPr>
          <w:p w:rsidR="00F90EB5" w:rsidRPr="009D76A3" w:rsidRDefault="009D76A3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как вычислять значения синуса, косинуса, тангенса и котангенса градусной  и радианной меры угла, используя табличные значения; формулы перевода градусной меры в радианную меру и наоборот. </w:t>
            </w:r>
          </w:p>
        </w:tc>
        <w:tc>
          <w:tcPr>
            <w:tcW w:w="1800" w:type="dxa"/>
            <w:gridSpan w:val="2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0EB5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F90EB5" w:rsidRDefault="0023413B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740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F90EB5" w:rsidRPr="009D76A3" w:rsidRDefault="009D76A3" w:rsidP="00BC7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приведения</w:t>
            </w:r>
          </w:p>
        </w:tc>
        <w:tc>
          <w:tcPr>
            <w:tcW w:w="3261" w:type="dxa"/>
          </w:tcPr>
          <w:p w:rsidR="00F90EB5" w:rsidRPr="009D76A3" w:rsidRDefault="009D76A3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3877" w:type="dxa"/>
          </w:tcPr>
          <w:p w:rsidR="00F90EB5" w:rsidRPr="009D76A3" w:rsidRDefault="009D76A3" w:rsidP="009D7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упрощать выражения, используя основные тригонометрические тождества и формулы приведения; выбрать и выполнить задание по своим силам и знаниям, применить знания для решения практических задач</w:t>
            </w:r>
          </w:p>
        </w:tc>
        <w:tc>
          <w:tcPr>
            <w:tcW w:w="1800" w:type="dxa"/>
            <w:gridSpan w:val="2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0EB5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F90EB5" w:rsidRDefault="009D76A3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9D76A3" w:rsidRPr="009D76A3" w:rsidRDefault="009D76A3" w:rsidP="00DB5D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F90EB5" w:rsidRPr="00F90EB5" w:rsidRDefault="009D76A3" w:rsidP="00DB5D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   по теме: «</w:t>
            </w:r>
            <w:r w:rsidRPr="009D76A3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тригонометрических функций»</w:t>
            </w:r>
          </w:p>
        </w:tc>
        <w:tc>
          <w:tcPr>
            <w:tcW w:w="3261" w:type="dxa"/>
          </w:tcPr>
          <w:p w:rsidR="00F90EB5" w:rsidRPr="00F90EB5" w:rsidRDefault="00F90EB5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</w:tcPr>
          <w:p w:rsidR="00F90EB5" w:rsidRPr="00F90EB5" w:rsidRDefault="009D76A3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1B72" w:rsidRPr="003A2132" w:rsidTr="004551C6">
        <w:tc>
          <w:tcPr>
            <w:tcW w:w="656" w:type="dxa"/>
          </w:tcPr>
          <w:p w:rsidR="00681B72" w:rsidRPr="003A2132" w:rsidRDefault="00DB5DE4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5" w:type="dxa"/>
            <w:gridSpan w:val="2"/>
          </w:tcPr>
          <w:p w:rsidR="00681B72" w:rsidRPr="00C255FB" w:rsidRDefault="00C255FB" w:rsidP="00311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Функция </w:t>
            </w:r>
            <w:proofErr w:type="spellStart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</w:t>
            </w:r>
            <w:proofErr w:type="spellEnd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ее свойства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</w:p>
        </w:tc>
        <w:tc>
          <w:tcPr>
            <w:tcW w:w="3261" w:type="dxa"/>
          </w:tcPr>
          <w:p w:rsidR="00681B72" w:rsidRPr="00C255FB" w:rsidRDefault="00681B72" w:rsidP="00E37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C255FB" w:rsidRPr="00C255FB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тригонометрическую функцию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sin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ее свойства и построение графика. </w:t>
            </w:r>
          </w:p>
          <w:p w:rsidR="00681B72" w:rsidRPr="00C255FB" w:rsidRDefault="00C255FB" w:rsidP="00311D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5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совершать преобразование графика функции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, зная ее свойства; решать уравнения, используя график;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E37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E37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4551C6">
        <w:tc>
          <w:tcPr>
            <w:tcW w:w="656" w:type="dxa"/>
          </w:tcPr>
          <w:p w:rsidR="00681B72" w:rsidRPr="003A2132" w:rsidRDefault="00C255F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5" w:type="dxa"/>
            <w:gridSpan w:val="2"/>
          </w:tcPr>
          <w:p w:rsidR="00681B72" w:rsidRPr="00C255FB" w:rsidRDefault="00C255FB" w:rsidP="00311D12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Функция </w:t>
            </w:r>
            <w:proofErr w:type="spellStart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cos</w:t>
            </w:r>
            <w:proofErr w:type="spellEnd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ее   свойства и график</w:t>
            </w:r>
          </w:p>
        </w:tc>
        <w:tc>
          <w:tcPr>
            <w:tcW w:w="3261" w:type="dxa"/>
          </w:tcPr>
          <w:p w:rsidR="00681B72" w:rsidRPr="00C255FB" w:rsidRDefault="00681B72" w:rsidP="00A12E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C255FB" w:rsidRPr="00C255FB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тригонометрическую функцию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cos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ее свойства и построение графика </w:t>
            </w:r>
          </w:p>
          <w:p w:rsidR="00681B72" w:rsidRPr="00205544" w:rsidRDefault="00C255FB" w:rsidP="002055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совершать преобразование графика функции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, зная ее свойства; решать уравнения графическим способом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A12E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A12E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3A2132" w:rsidRDefault="00C255F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5" w:type="dxa"/>
            <w:gridSpan w:val="2"/>
          </w:tcPr>
          <w:p w:rsidR="00C255FB" w:rsidRPr="00205544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Периодичность функций </w:t>
            </w:r>
          </w:p>
          <w:p w:rsidR="00681B72" w:rsidRPr="00205544" w:rsidRDefault="00C255FB" w:rsidP="00C255FB">
            <w:pPr>
              <w:rPr>
                <w:rFonts w:ascii="Times New Roman" w:hAnsi="Times New Roman" w:cs="Times New Roman"/>
              </w:rPr>
            </w:pP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sin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cos</w:t>
            </w:r>
            <w:proofErr w:type="spellEnd"/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261" w:type="dxa"/>
          </w:tcPr>
          <w:p w:rsidR="00C255FB" w:rsidRPr="00205544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Периодичность функций </w:t>
            </w:r>
          </w:p>
          <w:p w:rsidR="00681B72" w:rsidRPr="00205544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7" w:type="dxa"/>
          </w:tcPr>
          <w:p w:rsidR="00C255FB" w:rsidRPr="00205544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периодичности и основном периоде функций </w:t>
            </w:r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sin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cos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681B72" w:rsidRPr="00205544" w:rsidRDefault="00C255FB" w:rsidP="00C255F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05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объяснить изученные положения на самостоятельно подобранных конкретных примерах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23413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5" w:type="dxa"/>
            <w:gridSpan w:val="2"/>
          </w:tcPr>
          <w:p w:rsidR="00681B72" w:rsidRPr="00C255FB" w:rsidRDefault="00C255FB" w:rsidP="00D74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 графиков тригонометрических функций</w:t>
            </w:r>
          </w:p>
        </w:tc>
        <w:tc>
          <w:tcPr>
            <w:tcW w:w="3261" w:type="dxa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7" w:type="dxa"/>
          </w:tcPr>
          <w:p w:rsidR="00681B72" w:rsidRPr="00C255FB" w:rsidRDefault="00C255FB" w:rsidP="0052292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Уметь </w:t>
            </w:r>
            <w:r w:rsidRPr="00C255FB">
              <w:rPr>
                <w:rFonts w:ascii="Times New Roman" w:eastAsia="Times New Roman" w:hAnsi="Times New Roman" w:cs="Times New Roman"/>
                <w:lang w:eastAsia="ru-RU"/>
              </w:rPr>
              <w:t xml:space="preserve">преобразовывать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графики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тригонометрических функций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23413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35" w:type="dxa"/>
            <w:gridSpan w:val="2"/>
          </w:tcPr>
          <w:p w:rsidR="00681B72" w:rsidRPr="0061732F" w:rsidRDefault="0061732F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tg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ctg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их свойства и графики</w:t>
            </w:r>
          </w:p>
        </w:tc>
        <w:tc>
          <w:tcPr>
            <w:tcW w:w="3261" w:type="dxa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61732F" w:rsidRPr="0061732F" w:rsidRDefault="0061732F" w:rsidP="006173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тригонометрическую функцию </w:t>
            </w:r>
            <w:proofErr w:type="spellStart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>tg</w:t>
            </w:r>
            <w:proofErr w:type="spellEnd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ctg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ее свойства и построение графика. </w:t>
            </w:r>
          </w:p>
          <w:p w:rsidR="00681B72" w:rsidRPr="0061732F" w:rsidRDefault="0061732F" w:rsidP="0061732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17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совершать преобразование графиков функций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tg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ctg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зная их свойства; решать графически уравнения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23413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35" w:type="dxa"/>
            <w:gridSpan w:val="2"/>
          </w:tcPr>
          <w:p w:rsidR="00681B72" w:rsidRPr="004551C6" w:rsidRDefault="004551C6" w:rsidP="004551C6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№3 по теме</w:t>
            </w:r>
            <w:proofErr w:type="gramStart"/>
            <w:r w:rsidRPr="0045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:«</w:t>
            </w:r>
            <w:proofErr w:type="gramEnd"/>
            <w:r w:rsidRPr="004551C6">
              <w:rPr>
                <w:rFonts w:ascii="Times New Roman" w:hAnsi="Times New Roman" w:cs="Times New Roman"/>
                <w:sz w:val="24"/>
                <w:szCs w:val="24"/>
              </w:rPr>
              <w:t>Свойства и графики тригонометрических функций»</w:t>
            </w:r>
          </w:p>
        </w:tc>
        <w:tc>
          <w:tcPr>
            <w:tcW w:w="3261" w:type="dxa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681B72" w:rsidRPr="00C255FB" w:rsidRDefault="004551C6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CF3" w:rsidRPr="00C255FB" w:rsidTr="00650280">
        <w:tc>
          <w:tcPr>
            <w:tcW w:w="14850" w:type="dxa"/>
            <w:gridSpan w:val="10"/>
          </w:tcPr>
          <w:p w:rsidR="00476CF3" w:rsidRPr="00476CF3" w:rsidRDefault="00476CF3" w:rsidP="00DB10B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476C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Глава 3. Тригонометрические уравнения (19 ч</w:t>
            </w:r>
            <w:r w:rsidRPr="00476C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A7262E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5" w:type="dxa"/>
            <w:gridSpan w:val="2"/>
          </w:tcPr>
          <w:p w:rsidR="00681B72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Арккосинус. Решение уравнения </w:t>
            </w:r>
            <w:proofErr w:type="spellStart"/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cos</w:t>
            </w:r>
            <w:proofErr w:type="spellEnd"/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3261" w:type="dxa"/>
          </w:tcPr>
          <w:p w:rsidR="00681B72" w:rsidRPr="00AB3943" w:rsidRDefault="00AB394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Арккосинус</w:t>
            </w:r>
          </w:p>
        </w:tc>
        <w:tc>
          <w:tcPr>
            <w:tcW w:w="3877" w:type="dxa"/>
          </w:tcPr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39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определение арккосинуса.</w:t>
            </w:r>
          </w:p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график арккосинуса и решать неравенства </w:t>
            </w:r>
            <w:proofErr w:type="spellStart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cos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&gt;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простейшие уравнения </w:t>
            </w:r>
          </w:p>
          <w:p w:rsidR="00681B72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800" w:type="dxa"/>
            <w:gridSpan w:val="2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23413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7262E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="00AB39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26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35" w:type="dxa"/>
            <w:gridSpan w:val="2"/>
          </w:tcPr>
          <w:p w:rsidR="00681B72" w:rsidRPr="00AB3943" w:rsidRDefault="00AB3943" w:rsidP="00850D7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Cs w:val="24"/>
              </w:rPr>
            </w:pPr>
            <w:r w:rsidRPr="00AB3943">
              <w:rPr>
                <w:color w:val="000000"/>
                <w:szCs w:val="24"/>
              </w:rPr>
              <w:t xml:space="preserve">Арксинус. Решение уравнения </w:t>
            </w:r>
            <w:proofErr w:type="spellStart"/>
            <w:r w:rsidRPr="00AB3943">
              <w:rPr>
                <w:color w:val="000000"/>
                <w:szCs w:val="24"/>
              </w:rPr>
              <w:t>sin</w:t>
            </w:r>
            <w:r w:rsidRPr="00AB3943">
              <w:rPr>
                <w:i/>
                <w:iCs/>
                <w:color w:val="000000"/>
                <w:szCs w:val="24"/>
              </w:rPr>
              <w:t>x</w:t>
            </w:r>
            <w:proofErr w:type="spellEnd"/>
            <w:r w:rsidRPr="00AB3943">
              <w:rPr>
                <w:color w:val="000000"/>
                <w:szCs w:val="24"/>
              </w:rPr>
              <w:t xml:space="preserve"> = </w:t>
            </w:r>
            <w:proofErr w:type="spellStart"/>
            <w:r w:rsidRPr="00AB3943">
              <w:rPr>
                <w:i/>
                <w:iCs/>
                <w:color w:val="000000"/>
                <w:szCs w:val="24"/>
              </w:rPr>
              <w:t>a</w:t>
            </w:r>
            <w:proofErr w:type="spellEnd"/>
          </w:p>
        </w:tc>
        <w:tc>
          <w:tcPr>
            <w:tcW w:w="3261" w:type="dxa"/>
          </w:tcPr>
          <w:p w:rsidR="00681B72" w:rsidRPr="00AB3943" w:rsidRDefault="00AB3943" w:rsidP="00DB10B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Арксинус</w:t>
            </w:r>
          </w:p>
        </w:tc>
        <w:tc>
          <w:tcPr>
            <w:tcW w:w="3877" w:type="dxa"/>
          </w:tcPr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3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арксинуса. </w:t>
            </w:r>
          </w:p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39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строить график арксинуса и решать неравенства </w:t>
            </w:r>
            <w:proofErr w:type="spellStart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&gt;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; решать простейшие уравнения </w:t>
            </w:r>
          </w:p>
          <w:p w:rsidR="00681B72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800" w:type="dxa"/>
            <w:gridSpan w:val="2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A7262E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35" w:type="dxa"/>
            <w:gridSpan w:val="2"/>
          </w:tcPr>
          <w:p w:rsidR="00510D10" w:rsidRPr="00510D10" w:rsidRDefault="00510D10" w:rsidP="00510D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Арктангенс и решение </w:t>
            </w: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уравнения </w:t>
            </w:r>
            <w:proofErr w:type="spellStart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tg</w:t>
            </w:r>
            <w:proofErr w:type="spellEnd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proofErr w:type="spellEnd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81B72" w:rsidRPr="00510D10" w:rsidRDefault="00510D10" w:rsidP="00510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Арккотангенс и решение уравнения </w:t>
            </w:r>
            <w:proofErr w:type="spellStart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ctg</w:t>
            </w:r>
            <w:proofErr w:type="spellEnd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3261" w:type="dxa"/>
          </w:tcPr>
          <w:p w:rsidR="00510D10" w:rsidRPr="00510D10" w:rsidRDefault="00510D10" w:rsidP="00510D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Арктангенс </w:t>
            </w:r>
          </w:p>
          <w:p w:rsidR="00681B72" w:rsidRPr="00510D10" w:rsidRDefault="00510D10" w:rsidP="00510D1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Арккотангенс</w:t>
            </w:r>
          </w:p>
        </w:tc>
        <w:tc>
          <w:tcPr>
            <w:tcW w:w="3877" w:type="dxa"/>
          </w:tcPr>
          <w:p w:rsidR="00510D10" w:rsidRPr="00510D10" w:rsidRDefault="00510D10" w:rsidP="00510D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арктангенса, арккотангенса. </w:t>
            </w:r>
          </w:p>
          <w:p w:rsidR="00681B72" w:rsidRPr="00510D10" w:rsidRDefault="00510D10" w:rsidP="00510D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простейшие уравнения </w:t>
            </w:r>
            <w:r w:rsidRPr="00510D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>tg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>ctg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B3943" w:rsidRPr="00C255FB" w:rsidTr="004551C6">
        <w:tc>
          <w:tcPr>
            <w:tcW w:w="656" w:type="dxa"/>
          </w:tcPr>
          <w:p w:rsidR="00AB3943" w:rsidRDefault="00A7262E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35" w:type="dxa"/>
            <w:gridSpan w:val="2"/>
          </w:tcPr>
          <w:p w:rsidR="00AB3943" w:rsidRPr="00D04011" w:rsidRDefault="00D04011" w:rsidP="00BA3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3261" w:type="dxa"/>
          </w:tcPr>
          <w:p w:rsidR="00AB3943" w:rsidRPr="00D04011" w:rsidRDefault="00AB394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7" w:type="dxa"/>
          </w:tcPr>
          <w:p w:rsidR="00D04011" w:rsidRPr="00D04011" w:rsidRDefault="00D04011" w:rsidP="00D04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04011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простейшие </w:t>
            </w:r>
          </w:p>
          <w:p w:rsidR="00AB3943" w:rsidRPr="00D04011" w:rsidRDefault="00D04011" w:rsidP="00D04011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D04011"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 уравнения по формулам; решать тригонометрические уравнения методом замены переменной, методом разложения на множители </w:t>
            </w:r>
          </w:p>
        </w:tc>
        <w:tc>
          <w:tcPr>
            <w:tcW w:w="1800" w:type="dxa"/>
            <w:gridSpan w:val="2"/>
          </w:tcPr>
          <w:p w:rsidR="00AB3943" w:rsidRPr="00C255FB" w:rsidRDefault="00AB394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AB3943" w:rsidRPr="00C255FB" w:rsidRDefault="00AB394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AB3943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26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gridSpan w:val="2"/>
          </w:tcPr>
          <w:p w:rsidR="006742CE" w:rsidRPr="006742CE" w:rsidRDefault="006742CE" w:rsidP="00674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681B72" w:rsidRPr="00C255FB" w:rsidRDefault="006742CE" w:rsidP="00674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4  по теме: «Тригонометрические уравнения»</w:t>
            </w:r>
          </w:p>
        </w:tc>
        <w:tc>
          <w:tcPr>
            <w:tcW w:w="3261" w:type="dxa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7" w:type="dxa"/>
          </w:tcPr>
          <w:p w:rsidR="00681B72" w:rsidRPr="00C255FB" w:rsidRDefault="006742CE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13F3" w:rsidRPr="003A2132" w:rsidTr="00970207">
        <w:trPr>
          <w:trHeight w:val="259"/>
        </w:trPr>
        <w:tc>
          <w:tcPr>
            <w:tcW w:w="14850" w:type="dxa"/>
            <w:gridSpan w:val="10"/>
          </w:tcPr>
          <w:p w:rsidR="001A13F3" w:rsidRPr="00970207" w:rsidRDefault="001A13F3" w:rsidP="00DB1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02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4. </w:t>
            </w:r>
            <w:r w:rsidR="00970207" w:rsidRPr="0097020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Преобразование </w:t>
            </w:r>
            <w:r w:rsidR="00883A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тригонометрических выражений (11</w:t>
            </w:r>
            <w:r w:rsidR="00970207" w:rsidRPr="0097020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ч)</w:t>
            </w:r>
          </w:p>
        </w:tc>
      </w:tr>
      <w:tr w:rsidR="00681B72" w:rsidRPr="003A2132" w:rsidTr="006B2344">
        <w:tc>
          <w:tcPr>
            <w:tcW w:w="656" w:type="dxa"/>
            <w:tcBorders>
              <w:top w:val="single" w:sz="4" w:space="0" w:color="auto"/>
            </w:tcBorders>
          </w:tcPr>
          <w:p w:rsidR="00681B72" w:rsidRPr="003A2132" w:rsidRDefault="004850B5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2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</w:tcBorders>
          </w:tcPr>
          <w:p w:rsidR="00483106" w:rsidRPr="00483106" w:rsidRDefault="00483106" w:rsidP="00483106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Синус и косинус суммы и разности аргументов</w:t>
            </w:r>
          </w:p>
          <w:p w:rsidR="00681B72" w:rsidRPr="00483106" w:rsidRDefault="00681B72" w:rsidP="00121340">
            <w:pPr>
              <w:tabs>
                <w:tab w:val="left" w:pos="395"/>
                <w:tab w:val="left" w:pos="540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81B72" w:rsidRPr="00483106" w:rsidRDefault="00681B72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sz="4" w:space="0" w:color="auto"/>
            </w:tcBorders>
          </w:tcPr>
          <w:p w:rsidR="00483106" w:rsidRPr="00483106" w:rsidRDefault="00483106" w:rsidP="00483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483106">
              <w:rPr>
                <w:rFonts w:ascii="Times New Roman" w:hAnsi="Times New Roman" w:cs="Times New Roman"/>
                <w:sz w:val="24"/>
                <w:szCs w:val="24"/>
              </w:rPr>
              <w:t xml:space="preserve"> формулу синуса, косинуса суммы двух углов.</w:t>
            </w:r>
          </w:p>
          <w:p w:rsidR="00681B72" w:rsidRPr="00483106" w:rsidRDefault="00483106" w:rsidP="00483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4831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3106">
              <w:rPr>
                <w:rFonts w:ascii="Times New Roman" w:hAnsi="Times New Roman" w:cs="Times New Roman"/>
                <w:sz w:val="24"/>
                <w:szCs w:val="24"/>
              </w:rPr>
              <w:t>преобразовывать простейшие выражения, используя основные тождества, формулы приведения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:rsidR="00681B72" w:rsidRPr="003A2132" w:rsidRDefault="00681B72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</w:tcBorders>
          </w:tcPr>
          <w:p w:rsidR="00681B72" w:rsidRPr="003A2132" w:rsidRDefault="00681B72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883AAC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</w:tcBorders>
          </w:tcPr>
          <w:p w:rsidR="00681B72" w:rsidRPr="003A2132" w:rsidRDefault="00280942" w:rsidP="00850D7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color w:val="000000"/>
                <w:szCs w:val="24"/>
              </w:rPr>
            </w:pPr>
            <w:r w:rsidRPr="002949CE">
              <w:rPr>
                <w:color w:val="000000"/>
                <w:szCs w:val="24"/>
              </w:rPr>
              <w:t>Тангенс суммы  и разности  аргументов</w:t>
            </w:r>
          </w:p>
        </w:tc>
        <w:tc>
          <w:tcPr>
            <w:tcW w:w="3261" w:type="dxa"/>
          </w:tcPr>
          <w:p w:rsidR="00681B72" w:rsidRPr="003A2132" w:rsidRDefault="00681B72" w:rsidP="00850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7" w:type="dxa"/>
          </w:tcPr>
          <w:p w:rsidR="00280942" w:rsidRPr="00280942" w:rsidRDefault="00280942" w:rsidP="00280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80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80942">
              <w:rPr>
                <w:rFonts w:ascii="Times New Roman" w:hAnsi="Times New Roman" w:cs="Times New Roman"/>
                <w:sz w:val="24"/>
                <w:szCs w:val="24"/>
              </w:rPr>
              <w:t>формулу тангенса и котангенса суммы и разности двух углов.</w:t>
            </w:r>
          </w:p>
          <w:p w:rsidR="00681B72" w:rsidRPr="00280942" w:rsidRDefault="00280942" w:rsidP="00280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80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8094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простые </w:t>
            </w:r>
            <w:r w:rsidRPr="00280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тригонометрические выражения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B51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B51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883AAC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2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5" w:type="dxa"/>
            <w:gridSpan w:val="2"/>
          </w:tcPr>
          <w:p w:rsidR="00681B72" w:rsidRPr="00361F8D" w:rsidRDefault="002B1762" w:rsidP="00850D7B">
            <w:pPr>
              <w:tabs>
                <w:tab w:val="left" w:pos="271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1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Формулы  двойного </w:t>
            </w:r>
            <w:r w:rsidRPr="00361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аргумента</w:t>
            </w:r>
          </w:p>
        </w:tc>
        <w:tc>
          <w:tcPr>
            <w:tcW w:w="3261" w:type="dxa"/>
          </w:tcPr>
          <w:p w:rsidR="00681B72" w:rsidRDefault="00361F8D" w:rsidP="00850D7B">
            <w:pPr>
              <w:rPr>
                <w:rFonts w:ascii="Times New Roman" w:hAnsi="Times New Roman" w:cs="Times New Roman"/>
                <w:color w:val="000000"/>
              </w:rPr>
            </w:pPr>
            <w:r w:rsidRPr="00361F8D">
              <w:rPr>
                <w:rFonts w:ascii="Times New Roman" w:hAnsi="Times New Roman" w:cs="Times New Roman"/>
                <w:color w:val="000000"/>
              </w:rPr>
              <w:t>Аргумент</w:t>
            </w:r>
          </w:p>
          <w:p w:rsidR="00350A3A" w:rsidRPr="00350A3A" w:rsidRDefault="00350A3A" w:rsidP="00850D7B">
            <w:pPr>
              <w:rPr>
                <w:rFonts w:ascii="Times New Roman" w:hAnsi="Times New Roman" w:cs="Times New Roman"/>
                <w:color w:val="000000"/>
              </w:rPr>
            </w:pP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Формулы понижения </w:t>
            </w: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степени</w:t>
            </w:r>
          </w:p>
        </w:tc>
        <w:tc>
          <w:tcPr>
            <w:tcW w:w="3877" w:type="dxa"/>
          </w:tcPr>
          <w:p w:rsidR="00361F8D" w:rsidRPr="00361F8D" w:rsidRDefault="00361F8D" w:rsidP="00361F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61F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1F8D">
              <w:rPr>
                <w:rFonts w:ascii="Times New Roman" w:hAnsi="Times New Roman" w:cs="Times New Roman"/>
                <w:sz w:val="24"/>
                <w:szCs w:val="24"/>
              </w:rPr>
              <w:t>формулы двойного угла синуса, косинуса и тангенса.</w:t>
            </w:r>
          </w:p>
          <w:p w:rsidR="00681B72" w:rsidRPr="00361F8D" w:rsidRDefault="00361F8D" w:rsidP="00361F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61F8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формулы для упрощения выражений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350A3A" w:rsidRPr="003A2132" w:rsidTr="006B2344">
        <w:tc>
          <w:tcPr>
            <w:tcW w:w="656" w:type="dxa"/>
          </w:tcPr>
          <w:p w:rsidR="00350A3A" w:rsidRDefault="00883AAC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2341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35" w:type="dxa"/>
            <w:gridSpan w:val="2"/>
          </w:tcPr>
          <w:p w:rsidR="00350A3A" w:rsidRPr="00350A3A" w:rsidRDefault="00350A3A" w:rsidP="00850D7B">
            <w:pPr>
              <w:tabs>
                <w:tab w:val="left" w:pos="271"/>
              </w:tabs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Преобразование сумм тригонометрических функций </w:t>
            </w: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произведения</w:t>
            </w:r>
          </w:p>
        </w:tc>
        <w:tc>
          <w:tcPr>
            <w:tcW w:w="3261" w:type="dxa"/>
          </w:tcPr>
          <w:p w:rsidR="00350A3A" w:rsidRPr="00361F8D" w:rsidRDefault="00350A3A" w:rsidP="00850D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77" w:type="dxa"/>
          </w:tcPr>
          <w:p w:rsidR="00350A3A" w:rsidRPr="00350A3A" w:rsidRDefault="00350A3A" w:rsidP="00361F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50A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0A3A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суммы тригонометрических функций </w:t>
            </w:r>
            <w:r w:rsidRPr="00350A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произведение; простые тригонометрические выражения </w:t>
            </w:r>
          </w:p>
        </w:tc>
        <w:tc>
          <w:tcPr>
            <w:tcW w:w="1800" w:type="dxa"/>
            <w:gridSpan w:val="2"/>
          </w:tcPr>
          <w:p w:rsidR="00350A3A" w:rsidRPr="003A2132" w:rsidRDefault="00350A3A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21" w:type="dxa"/>
            <w:gridSpan w:val="3"/>
          </w:tcPr>
          <w:p w:rsidR="00350A3A" w:rsidRPr="003A2132" w:rsidRDefault="00350A3A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23413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3A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35" w:type="dxa"/>
            <w:gridSpan w:val="2"/>
          </w:tcPr>
          <w:p w:rsidR="00681B72" w:rsidRPr="00762C0B" w:rsidRDefault="00850D7B" w:rsidP="00DB1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Контрольна</w:t>
            </w:r>
            <w:r w:rsidR="00762C0B">
              <w:rPr>
                <w:rFonts w:ascii="Times New Roman" w:hAnsi="Times New Roman" w:cs="Times New Roman"/>
                <w:sz w:val="24"/>
                <w:szCs w:val="24"/>
              </w:rPr>
              <w:t>я работа № 5 по теме «</w:t>
            </w:r>
            <w:r w:rsidR="00762C0B" w:rsidRPr="00762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762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еобразование тригонометрических </w:t>
            </w:r>
            <w:r w:rsidR="00762C0B" w:rsidRPr="00762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1" w:type="dxa"/>
          </w:tcPr>
          <w:p w:rsidR="00681B72" w:rsidRPr="003A2132" w:rsidRDefault="00681B72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681B72" w:rsidRPr="003A2132" w:rsidRDefault="00850D7B" w:rsidP="00850D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106" w:rsidRPr="003A2132" w:rsidTr="006B2344">
        <w:tc>
          <w:tcPr>
            <w:tcW w:w="656" w:type="dxa"/>
          </w:tcPr>
          <w:p w:rsidR="00483106" w:rsidRPr="003A2132" w:rsidRDefault="0023413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3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A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3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gridSpan w:val="2"/>
          </w:tcPr>
          <w:p w:rsidR="00350A3A" w:rsidRPr="00350A3A" w:rsidRDefault="00350A3A" w:rsidP="00350A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Преобразование произведений тригонометрических функций </w:t>
            </w:r>
          </w:p>
          <w:p w:rsidR="00483106" w:rsidRPr="003A2132" w:rsidRDefault="00350A3A" w:rsidP="00350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сумму</w:t>
            </w:r>
          </w:p>
        </w:tc>
        <w:tc>
          <w:tcPr>
            <w:tcW w:w="3261" w:type="dxa"/>
          </w:tcPr>
          <w:p w:rsidR="00483106" w:rsidRPr="003A2132" w:rsidRDefault="00483106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483106" w:rsidRPr="00350A3A" w:rsidRDefault="00350A3A" w:rsidP="00350A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Знать,</w:t>
            </w:r>
            <w:r w:rsidRPr="00350A3A">
              <w:rPr>
                <w:rFonts w:ascii="Times New Roman" w:hAnsi="Times New Roman" w:cs="Times New Roman"/>
                <w:sz w:val="24"/>
                <w:szCs w:val="24"/>
              </w:rPr>
              <w:t xml:space="preserve"> как преобразовывать произведения тригонометрических функций в сумму; преобразования простейших тригонометрических выражений.</w:t>
            </w:r>
          </w:p>
        </w:tc>
        <w:tc>
          <w:tcPr>
            <w:tcW w:w="1800" w:type="dxa"/>
            <w:gridSpan w:val="2"/>
          </w:tcPr>
          <w:p w:rsidR="00483106" w:rsidRPr="003A2132" w:rsidRDefault="00483106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483106" w:rsidRPr="003A2132" w:rsidRDefault="00483106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3C71" w:rsidRPr="003A2132" w:rsidTr="00D642F9">
        <w:tc>
          <w:tcPr>
            <w:tcW w:w="14850" w:type="dxa"/>
            <w:gridSpan w:val="10"/>
          </w:tcPr>
          <w:p w:rsidR="00DA3C71" w:rsidRPr="003A2132" w:rsidRDefault="00DA3C71" w:rsidP="006B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5. </w:t>
            </w:r>
            <w:r w:rsidR="00772137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(23</w:t>
            </w:r>
            <w:r w:rsidR="00A87CEB" w:rsidRPr="00A87C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883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35" w:type="dxa"/>
            <w:gridSpan w:val="2"/>
          </w:tcPr>
          <w:p w:rsidR="00681B72" w:rsidRPr="00141482" w:rsidRDefault="00E44D7A" w:rsidP="00640975">
            <w:pPr>
              <w:tabs>
                <w:tab w:val="left" w:pos="271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414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последовательности и их свойства</w:t>
            </w:r>
          </w:p>
        </w:tc>
        <w:tc>
          <w:tcPr>
            <w:tcW w:w="3261" w:type="dxa"/>
          </w:tcPr>
          <w:p w:rsidR="00681B72" w:rsidRPr="00141482" w:rsidRDefault="00E44D7A" w:rsidP="001B2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4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  <w:p w:rsidR="00E44D7A" w:rsidRPr="00141482" w:rsidRDefault="00E44D7A" w:rsidP="001B2F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1414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 последовательности</w:t>
            </w:r>
          </w:p>
        </w:tc>
        <w:tc>
          <w:tcPr>
            <w:tcW w:w="3877" w:type="dxa"/>
          </w:tcPr>
          <w:p w:rsidR="00681B72" w:rsidRPr="00141482" w:rsidRDefault="00092B36" w:rsidP="001B2F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92B3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141482" w:rsidRPr="00141482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числовые последовательности различными способами; развернуто  обосновывать суждения; </w:t>
            </w:r>
            <w:proofErr w:type="spellStart"/>
            <w:r w:rsidR="00141482" w:rsidRPr="00141482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="00141482" w:rsidRPr="00141482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обобщать, участвовать в диалоге, понимать точку зрения собеседника, приводить пример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883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35" w:type="dxa"/>
            <w:gridSpan w:val="2"/>
          </w:tcPr>
          <w:p w:rsidR="00681B72" w:rsidRPr="00092B36" w:rsidRDefault="00092B36" w:rsidP="00F30C68">
            <w:pPr>
              <w:tabs>
                <w:tab w:val="left" w:pos="271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бесконечной геометрической последовательности</w:t>
            </w:r>
          </w:p>
        </w:tc>
        <w:tc>
          <w:tcPr>
            <w:tcW w:w="3261" w:type="dxa"/>
          </w:tcPr>
          <w:p w:rsidR="00681B72" w:rsidRPr="00092B36" w:rsidRDefault="00092B36" w:rsidP="001B2F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92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Бесконечная геометрическая последовательность</w:t>
            </w:r>
          </w:p>
        </w:tc>
        <w:tc>
          <w:tcPr>
            <w:tcW w:w="3877" w:type="dxa"/>
          </w:tcPr>
          <w:p w:rsidR="00681B72" w:rsidRPr="00092B36" w:rsidRDefault="00092B36" w:rsidP="00092B3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92B3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92B3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свойства числовых последовательностей; обосновывать суждения, давать определения, приводить доказательства, примеры.</w:t>
            </w:r>
          </w:p>
        </w:tc>
        <w:tc>
          <w:tcPr>
            <w:tcW w:w="1785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883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97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7A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5" w:type="dxa"/>
            <w:gridSpan w:val="2"/>
          </w:tcPr>
          <w:p w:rsidR="00681B72" w:rsidRPr="003A2132" w:rsidRDefault="007E0A04" w:rsidP="001B2F0F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0"/>
              </w:rPr>
            </w:pPr>
            <w:r w:rsidRPr="002949CE">
              <w:rPr>
                <w:color w:val="000000"/>
                <w:szCs w:val="24"/>
              </w:rPr>
              <w:t>Предел функции</w:t>
            </w:r>
          </w:p>
        </w:tc>
        <w:tc>
          <w:tcPr>
            <w:tcW w:w="3261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1B2F0F" w:rsidRPr="003A2132" w:rsidRDefault="007E0A04" w:rsidP="007E0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7E0A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существование предела монотонной ограниченной </w:t>
            </w:r>
            <w:r w:rsidRPr="007E0A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последовательности; </w:t>
            </w:r>
            <w:r w:rsidRPr="007E0A04">
              <w:rPr>
                <w:rFonts w:ascii="Times New Roman" w:hAnsi="Times New Roman" w:cs="Times New Roman"/>
                <w:sz w:val="24"/>
                <w:szCs w:val="24"/>
              </w:rPr>
              <w:br/>
              <w:t>находить и использовать информацию</w:t>
            </w:r>
          </w:p>
        </w:tc>
        <w:tc>
          <w:tcPr>
            <w:tcW w:w="1785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E0A04" w:rsidRPr="003A2132" w:rsidTr="00873739">
        <w:tc>
          <w:tcPr>
            <w:tcW w:w="656" w:type="dxa"/>
          </w:tcPr>
          <w:p w:rsidR="007E0A04" w:rsidRDefault="00883AAC" w:rsidP="00873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  <w:r w:rsidR="007E0A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35" w:type="dxa"/>
            <w:gridSpan w:val="2"/>
          </w:tcPr>
          <w:p w:rsidR="007E0A04" w:rsidRPr="002949CE" w:rsidRDefault="00C6540E" w:rsidP="0087373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Cs w:val="24"/>
              </w:rPr>
            </w:pPr>
            <w:r w:rsidRPr="002949CE">
              <w:rPr>
                <w:color w:val="000000"/>
                <w:szCs w:val="24"/>
              </w:rPr>
              <w:t>Определение производной</w:t>
            </w:r>
          </w:p>
        </w:tc>
        <w:tc>
          <w:tcPr>
            <w:tcW w:w="3261" w:type="dxa"/>
          </w:tcPr>
          <w:p w:rsidR="007E0A04" w:rsidRPr="00C6540E" w:rsidRDefault="00C6540E" w:rsidP="008737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4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</w:p>
        </w:tc>
        <w:tc>
          <w:tcPr>
            <w:tcW w:w="3877" w:type="dxa"/>
          </w:tcPr>
          <w:p w:rsidR="007E0A04" w:rsidRPr="00C6540E" w:rsidRDefault="00C6540E" w:rsidP="00873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40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6540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алгоритм нахождения производной простейших функций</w:t>
            </w:r>
          </w:p>
        </w:tc>
        <w:tc>
          <w:tcPr>
            <w:tcW w:w="1785" w:type="dxa"/>
          </w:tcPr>
          <w:p w:rsidR="007E0A04" w:rsidRPr="003A2132" w:rsidRDefault="007E0A04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7E0A04" w:rsidRPr="003A2132" w:rsidRDefault="007E0A04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E0A04" w:rsidRPr="003A2132" w:rsidTr="006B2344">
        <w:tc>
          <w:tcPr>
            <w:tcW w:w="656" w:type="dxa"/>
          </w:tcPr>
          <w:p w:rsidR="007E0A04" w:rsidRDefault="00883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C654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7A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gridSpan w:val="2"/>
          </w:tcPr>
          <w:p w:rsidR="007E0A04" w:rsidRPr="00C6540E" w:rsidRDefault="00C6540E" w:rsidP="00C654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4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производных</w:t>
            </w:r>
          </w:p>
        </w:tc>
        <w:tc>
          <w:tcPr>
            <w:tcW w:w="3261" w:type="dxa"/>
          </w:tcPr>
          <w:p w:rsidR="007E0A04" w:rsidRPr="00C6540E" w:rsidRDefault="00C6540E" w:rsidP="00C6540E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6540E">
              <w:rPr>
                <w:rFonts w:ascii="Times New Roman" w:hAnsi="Times New Roman" w:cs="Times New Roman"/>
                <w:sz w:val="24"/>
                <w:szCs w:val="24"/>
              </w:rPr>
              <w:t>формулы нахождения производной</w:t>
            </w:r>
          </w:p>
        </w:tc>
        <w:tc>
          <w:tcPr>
            <w:tcW w:w="3877" w:type="dxa"/>
          </w:tcPr>
          <w:p w:rsidR="007E0A04" w:rsidRPr="00C6540E" w:rsidRDefault="00C6540E" w:rsidP="007E0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C6540E">
              <w:rPr>
                <w:rFonts w:ascii="Times New Roman" w:hAnsi="Times New Roman" w:cs="Times New Roman"/>
                <w:sz w:val="24"/>
                <w:szCs w:val="24"/>
              </w:rPr>
              <w:t>формулы нахождения производной; вычислять скорость изменения функции в точке</w:t>
            </w:r>
          </w:p>
        </w:tc>
        <w:tc>
          <w:tcPr>
            <w:tcW w:w="1785" w:type="dxa"/>
          </w:tcPr>
          <w:p w:rsidR="007E0A04" w:rsidRPr="003A2132" w:rsidRDefault="007E0A04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7E0A04" w:rsidRPr="003A2132" w:rsidRDefault="007E0A04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A9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83A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gridSpan w:val="2"/>
          </w:tcPr>
          <w:p w:rsidR="00681B72" w:rsidRPr="003A2132" w:rsidRDefault="001B2F0F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color w:val="000000"/>
                <w:szCs w:val="24"/>
              </w:rPr>
            </w:pPr>
            <w:r w:rsidRPr="003A2132">
              <w:rPr>
                <w:szCs w:val="24"/>
              </w:rPr>
              <w:t>Контрольная работа №6  по теме «</w:t>
            </w:r>
            <w:r w:rsidR="00A87CEB">
              <w:rPr>
                <w:szCs w:val="24"/>
              </w:rPr>
              <w:t>Производная</w:t>
            </w:r>
            <w:r w:rsidRPr="003A2132">
              <w:rPr>
                <w:szCs w:val="24"/>
              </w:rPr>
              <w:t>»</w:t>
            </w:r>
          </w:p>
        </w:tc>
        <w:tc>
          <w:tcPr>
            <w:tcW w:w="3261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681B72" w:rsidRPr="003A2132" w:rsidRDefault="001B2F0F" w:rsidP="001B2F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A2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785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873739">
        <w:tc>
          <w:tcPr>
            <w:tcW w:w="656" w:type="dxa"/>
          </w:tcPr>
          <w:p w:rsidR="0040414F" w:rsidRDefault="00883AAC" w:rsidP="00873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3335" w:type="dxa"/>
            <w:gridSpan w:val="2"/>
          </w:tcPr>
          <w:p w:rsidR="0040414F" w:rsidRPr="003A2132" w:rsidRDefault="00BA5259" w:rsidP="0087373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2949CE">
              <w:rPr>
                <w:color w:val="000000"/>
                <w:szCs w:val="24"/>
              </w:rPr>
              <w:t>Уравнение касательной к графику функции.</w:t>
            </w:r>
          </w:p>
        </w:tc>
        <w:tc>
          <w:tcPr>
            <w:tcW w:w="3261" w:type="dxa"/>
          </w:tcPr>
          <w:p w:rsidR="0040414F" w:rsidRPr="00BA5259" w:rsidRDefault="00BA5259" w:rsidP="00BA52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A5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касательная к графику функции</w:t>
            </w:r>
          </w:p>
        </w:tc>
        <w:tc>
          <w:tcPr>
            <w:tcW w:w="3877" w:type="dxa"/>
          </w:tcPr>
          <w:p w:rsidR="0040414F" w:rsidRPr="00BA5259" w:rsidRDefault="00BA5259" w:rsidP="008737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2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A525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уравнения касательной к графику функции при дополнительных условиях. </w:t>
            </w:r>
            <w:r w:rsidRPr="00BA52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A5259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учебно-научных текстов.   Поиск нескольких способов решения, аргументация рационального способа, проведение доказательных рассуждений</w:t>
            </w:r>
          </w:p>
        </w:tc>
        <w:tc>
          <w:tcPr>
            <w:tcW w:w="1785" w:type="dxa"/>
          </w:tcPr>
          <w:p w:rsidR="0040414F" w:rsidRPr="003A2132" w:rsidRDefault="0040414F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883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A97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35" w:type="dxa"/>
            <w:gridSpan w:val="2"/>
          </w:tcPr>
          <w:p w:rsidR="0040414F" w:rsidRPr="00F8553D" w:rsidRDefault="00F8553D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F8553D">
              <w:rPr>
                <w:color w:val="000000"/>
                <w:szCs w:val="24"/>
              </w:rPr>
              <w:t>Применение производной для исследования функции на монотонность</w:t>
            </w:r>
          </w:p>
        </w:tc>
        <w:tc>
          <w:tcPr>
            <w:tcW w:w="3261" w:type="dxa"/>
          </w:tcPr>
          <w:p w:rsidR="0040414F" w:rsidRPr="00F8553D" w:rsidRDefault="00F8553D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85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Монотонность функции </w:t>
            </w:r>
          </w:p>
        </w:tc>
        <w:tc>
          <w:tcPr>
            <w:tcW w:w="3877" w:type="dxa"/>
          </w:tcPr>
          <w:p w:rsidR="0040414F" w:rsidRPr="00F8553D" w:rsidRDefault="00F8553D" w:rsidP="001B2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53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F8553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производные при решении уравнений и неравенств, текстовых, физических и геометрических задач.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883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A97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35" w:type="dxa"/>
            <w:gridSpan w:val="2"/>
          </w:tcPr>
          <w:p w:rsidR="0040414F" w:rsidRPr="003A2132" w:rsidRDefault="00F8553D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2949CE">
              <w:rPr>
                <w:color w:val="000000"/>
                <w:szCs w:val="24"/>
              </w:rPr>
              <w:t>Построение графиков функций</w:t>
            </w:r>
          </w:p>
        </w:tc>
        <w:tc>
          <w:tcPr>
            <w:tcW w:w="3261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40414F" w:rsidRPr="00F8553D" w:rsidRDefault="00F8553D" w:rsidP="001B2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построить графики функций с помощью производной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A9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35" w:type="dxa"/>
            <w:gridSpan w:val="2"/>
          </w:tcPr>
          <w:p w:rsidR="00F8553D" w:rsidRPr="00F8553D" w:rsidRDefault="00F8553D" w:rsidP="00F8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40414F" w:rsidRPr="003A2132" w:rsidRDefault="00F8553D" w:rsidP="00F8553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F8553D">
              <w:rPr>
                <w:color w:val="000000"/>
                <w:szCs w:val="24"/>
              </w:rPr>
              <w:t>№7 по теме: «Применение производной для исследования функции на монотонность»</w:t>
            </w:r>
          </w:p>
        </w:tc>
        <w:tc>
          <w:tcPr>
            <w:tcW w:w="3261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40414F" w:rsidRPr="003A2132" w:rsidRDefault="0029751D" w:rsidP="001B2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A9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634E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335" w:type="dxa"/>
            <w:gridSpan w:val="2"/>
          </w:tcPr>
          <w:p w:rsidR="0040414F" w:rsidRPr="003A2132" w:rsidRDefault="00634E34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2949CE">
              <w:rPr>
                <w:color w:val="000000"/>
                <w:szCs w:val="24"/>
              </w:rPr>
              <w:lastRenderedPageBreak/>
              <w:t xml:space="preserve">Применение производной для </w:t>
            </w:r>
            <w:r w:rsidRPr="002949CE">
              <w:rPr>
                <w:color w:val="000000"/>
                <w:szCs w:val="24"/>
              </w:rPr>
              <w:lastRenderedPageBreak/>
              <w:t>отыскания наименьшего и наибольшего значения функции</w:t>
            </w:r>
          </w:p>
        </w:tc>
        <w:tc>
          <w:tcPr>
            <w:tcW w:w="3261" w:type="dxa"/>
          </w:tcPr>
          <w:p w:rsidR="0040414F" w:rsidRPr="00634E34" w:rsidRDefault="00634E34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34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наименьшее и наибольшее </w:t>
            </w:r>
            <w:r w:rsidRPr="00634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значения функции</w:t>
            </w:r>
          </w:p>
        </w:tc>
        <w:tc>
          <w:tcPr>
            <w:tcW w:w="3877" w:type="dxa"/>
          </w:tcPr>
          <w:p w:rsidR="00634E34" w:rsidRPr="00634E34" w:rsidRDefault="00634E34" w:rsidP="00634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E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634E3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</w:t>
            </w:r>
            <w:r w:rsidRPr="00634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нахождения </w:t>
            </w:r>
            <w:proofErr w:type="gramStart"/>
            <w:r w:rsidRPr="00634E34">
              <w:rPr>
                <w:rFonts w:ascii="Times New Roman" w:hAnsi="Times New Roman" w:cs="Times New Roman"/>
                <w:sz w:val="24"/>
                <w:szCs w:val="24"/>
              </w:rPr>
              <w:t>наибольших</w:t>
            </w:r>
            <w:proofErr w:type="gramEnd"/>
          </w:p>
          <w:p w:rsidR="0040414F" w:rsidRPr="00634E34" w:rsidRDefault="001D4C07" w:rsidP="00634E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наименьших значений функции</w:t>
            </w:r>
            <w:r w:rsidR="00634E34" w:rsidRPr="00634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A9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  <w:r w:rsidR="001D4C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335" w:type="dxa"/>
            <w:gridSpan w:val="2"/>
          </w:tcPr>
          <w:p w:rsidR="0040414F" w:rsidRPr="003A2132" w:rsidRDefault="001D4C07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2949CE">
              <w:rPr>
                <w:color w:val="000000"/>
                <w:szCs w:val="24"/>
              </w:rPr>
              <w:t xml:space="preserve">Задачи на нахождение наибольших и наименьших </w:t>
            </w:r>
            <w:r>
              <w:rPr>
                <w:color w:val="000000"/>
                <w:szCs w:val="24"/>
              </w:rPr>
              <w:t xml:space="preserve">значений </w:t>
            </w:r>
            <w:r w:rsidRPr="002949CE">
              <w:rPr>
                <w:color w:val="000000"/>
                <w:szCs w:val="24"/>
              </w:rPr>
              <w:t>величин.</w:t>
            </w:r>
          </w:p>
        </w:tc>
        <w:tc>
          <w:tcPr>
            <w:tcW w:w="3261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1D4C07" w:rsidRPr="00634E34" w:rsidRDefault="001D4C07" w:rsidP="001D4C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E3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34E3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нахождения </w:t>
            </w:r>
            <w:proofErr w:type="gramStart"/>
            <w:r w:rsidRPr="00634E34">
              <w:rPr>
                <w:rFonts w:ascii="Times New Roman" w:hAnsi="Times New Roman" w:cs="Times New Roman"/>
                <w:sz w:val="24"/>
                <w:szCs w:val="24"/>
              </w:rPr>
              <w:t>наибольших</w:t>
            </w:r>
            <w:proofErr w:type="gramEnd"/>
          </w:p>
          <w:p w:rsidR="0040414F" w:rsidRPr="003A2132" w:rsidRDefault="001D4C07" w:rsidP="001D4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наименьших значений величин</w:t>
            </w:r>
            <w:r w:rsidRPr="00634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274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5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  <w:gridSpan w:val="2"/>
          </w:tcPr>
          <w:p w:rsidR="005032FD" w:rsidRPr="005032FD" w:rsidRDefault="005032FD" w:rsidP="00503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2F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0414F" w:rsidRPr="003A2132" w:rsidRDefault="005032FD" w:rsidP="005032F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5032FD">
              <w:rPr>
                <w:szCs w:val="24"/>
              </w:rPr>
              <w:t>№8  по теме: «Применение производной для отыскания наибольшего и наименьшего значения функции»</w:t>
            </w:r>
          </w:p>
        </w:tc>
        <w:tc>
          <w:tcPr>
            <w:tcW w:w="3261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40414F" w:rsidRPr="003A2132" w:rsidRDefault="005032FD" w:rsidP="001B2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182B92" w:rsidRPr="003A2132" w:rsidTr="00486CAF">
        <w:tc>
          <w:tcPr>
            <w:tcW w:w="12914" w:type="dxa"/>
            <w:gridSpan w:val="6"/>
          </w:tcPr>
          <w:p w:rsidR="00182B92" w:rsidRPr="003A2132" w:rsidRDefault="004850B5" w:rsidP="00182B9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  <w:r w:rsidR="00274041">
              <w:rPr>
                <w:rFonts w:ascii="Times New Roman" w:hAnsi="Times New Roman" w:cs="Times New Roman"/>
                <w:bCs/>
                <w:sz w:val="28"/>
                <w:szCs w:val="28"/>
              </w:rPr>
              <w:t>-102</w:t>
            </w:r>
            <w:r w:rsidR="00182B92" w:rsidRPr="003A213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182B92" w:rsidRPr="003A2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Повторение.</w:t>
            </w:r>
            <w:r w:rsidR="00A72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Итоговая контрольная работа (17</w:t>
            </w:r>
            <w:r w:rsidR="00182B92" w:rsidRPr="003A2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часа).</w:t>
            </w:r>
          </w:p>
          <w:p w:rsidR="00182B92" w:rsidRPr="00A87CEB" w:rsidRDefault="00182B92" w:rsidP="00A87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132"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и системати</w:t>
            </w:r>
            <w:r w:rsidR="00A87CEB">
              <w:rPr>
                <w:rFonts w:ascii="Times New Roman" w:eastAsia="Calibri" w:hAnsi="Times New Roman" w:cs="Times New Roman"/>
                <w:sz w:val="24"/>
                <w:szCs w:val="24"/>
              </w:rPr>
              <w:t>зировать материал, изученный в 10</w:t>
            </w:r>
            <w:r w:rsidRPr="003A2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классе.</w:t>
            </w:r>
          </w:p>
        </w:tc>
        <w:tc>
          <w:tcPr>
            <w:tcW w:w="1936" w:type="dxa"/>
            <w:gridSpan w:val="4"/>
          </w:tcPr>
          <w:p w:rsidR="00182B92" w:rsidRPr="003A2132" w:rsidRDefault="00182B92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132DE" w:rsidRPr="003A2132" w:rsidRDefault="00B132DE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132DE" w:rsidRPr="003A2132" w:rsidSect="00987033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5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8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1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3C"/>
    <w:multiLevelType w:val="single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3E"/>
    <w:multiLevelType w:val="single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6">
    <w:nsid w:val="0000003F"/>
    <w:multiLevelType w:val="single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40"/>
    <w:multiLevelType w:val="single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8">
    <w:nsid w:val="00000041"/>
    <w:multiLevelType w:val="single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9">
    <w:nsid w:val="00000042"/>
    <w:multiLevelType w:val="single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44"/>
    <w:multiLevelType w:val="single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1">
    <w:nsid w:val="00000046"/>
    <w:multiLevelType w:val="single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2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4B"/>
    <w:multiLevelType w:val="singleLevel"/>
    <w:tmpl w:val="0000004B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4">
    <w:nsid w:val="0000004D"/>
    <w:multiLevelType w:val="singleLevel"/>
    <w:tmpl w:val="0000004D"/>
    <w:name w:val="WW8Num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5">
    <w:nsid w:val="00000051"/>
    <w:multiLevelType w:val="singleLevel"/>
    <w:tmpl w:val="00000051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>
    <w:nsid w:val="00000055"/>
    <w:multiLevelType w:val="singleLevel"/>
    <w:tmpl w:val="00000055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56"/>
    <w:multiLevelType w:val="singleLevel"/>
    <w:tmpl w:val="00000056"/>
    <w:name w:val="WW8Num87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9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60"/>
    <w:multiLevelType w:val="singleLevel"/>
    <w:tmpl w:val="00000060"/>
    <w:name w:val="WW8Num97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1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2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65"/>
    <w:multiLevelType w:val="singleLevel"/>
    <w:tmpl w:val="00000065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66"/>
    <w:multiLevelType w:val="singleLevel"/>
    <w:tmpl w:val="00000066"/>
    <w:name w:val="WW8Num10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5">
    <w:nsid w:val="00000067"/>
    <w:multiLevelType w:val="single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6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0EEE7A87"/>
    <w:multiLevelType w:val="hybridMultilevel"/>
    <w:tmpl w:val="DC32FB3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8">
    <w:nsid w:val="12D248FF"/>
    <w:multiLevelType w:val="hybridMultilevel"/>
    <w:tmpl w:val="5DEEF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4F98334E"/>
    <w:multiLevelType w:val="hybridMultilevel"/>
    <w:tmpl w:val="B6845D4E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0"/>
  </w:num>
  <w:num w:numId="3">
    <w:abstractNumId w:val="39"/>
  </w:num>
  <w:num w:numId="4">
    <w:abstractNumId w:val="17"/>
  </w:num>
  <w:num w:numId="5">
    <w:abstractNumId w:val="6"/>
  </w:num>
  <w:num w:numId="6">
    <w:abstractNumId w:val="9"/>
  </w:num>
  <w:num w:numId="7">
    <w:abstractNumId w:val="22"/>
  </w:num>
  <w:num w:numId="8">
    <w:abstractNumId w:val="25"/>
  </w:num>
  <w:num w:numId="9">
    <w:abstractNumId w:val="12"/>
  </w:num>
  <w:num w:numId="10">
    <w:abstractNumId w:val="16"/>
  </w:num>
  <w:num w:numId="11">
    <w:abstractNumId w:val="3"/>
  </w:num>
  <w:num w:numId="12">
    <w:abstractNumId w:val="33"/>
  </w:num>
  <w:num w:numId="13">
    <w:abstractNumId w:val="21"/>
  </w:num>
  <w:num w:numId="14">
    <w:abstractNumId w:val="0"/>
  </w:num>
  <w:num w:numId="15">
    <w:abstractNumId w:val="32"/>
  </w:num>
  <w:num w:numId="16">
    <w:abstractNumId w:val="8"/>
  </w:num>
  <w:num w:numId="17">
    <w:abstractNumId w:val="31"/>
  </w:num>
  <w:num w:numId="18">
    <w:abstractNumId w:val="19"/>
  </w:num>
  <w:num w:numId="19">
    <w:abstractNumId w:val="20"/>
  </w:num>
  <w:num w:numId="20">
    <w:abstractNumId w:val="4"/>
  </w:num>
  <w:num w:numId="21">
    <w:abstractNumId w:val="29"/>
  </w:num>
  <w:num w:numId="22">
    <w:abstractNumId w:val="18"/>
  </w:num>
  <w:num w:numId="23">
    <w:abstractNumId w:val="1"/>
  </w:num>
  <w:num w:numId="24">
    <w:abstractNumId w:val="28"/>
  </w:num>
  <w:num w:numId="25">
    <w:abstractNumId w:val="11"/>
  </w:num>
  <w:num w:numId="26">
    <w:abstractNumId w:val="30"/>
  </w:num>
  <w:num w:numId="27">
    <w:abstractNumId w:val="27"/>
  </w:num>
  <w:num w:numId="28">
    <w:abstractNumId w:val="2"/>
  </w:num>
  <w:num w:numId="29">
    <w:abstractNumId w:val="15"/>
  </w:num>
  <w:num w:numId="30">
    <w:abstractNumId w:val="34"/>
  </w:num>
  <w:num w:numId="31">
    <w:abstractNumId w:val="23"/>
  </w:num>
  <w:num w:numId="32">
    <w:abstractNumId w:val="10"/>
  </w:num>
  <w:num w:numId="33">
    <w:abstractNumId w:val="26"/>
  </w:num>
  <w:num w:numId="34">
    <w:abstractNumId w:val="35"/>
  </w:num>
  <w:num w:numId="35">
    <w:abstractNumId w:val="7"/>
  </w:num>
  <w:num w:numId="36">
    <w:abstractNumId w:val="14"/>
  </w:num>
  <w:num w:numId="37">
    <w:abstractNumId w:val="24"/>
  </w:num>
  <w:num w:numId="38">
    <w:abstractNumId w:val="13"/>
  </w:num>
  <w:num w:numId="39">
    <w:abstractNumId w:val="5"/>
  </w:num>
  <w:num w:numId="40">
    <w:abstractNumId w:val="37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304C"/>
    <w:rsid w:val="0000072F"/>
    <w:rsid w:val="000009BC"/>
    <w:rsid w:val="000115A3"/>
    <w:rsid w:val="00013FB7"/>
    <w:rsid w:val="000271FD"/>
    <w:rsid w:val="00027538"/>
    <w:rsid w:val="000313D5"/>
    <w:rsid w:val="00042388"/>
    <w:rsid w:val="00047420"/>
    <w:rsid w:val="00053CBF"/>
    <w:rsid w:val="00055252"/>
    <w:rsid w:val="00055F58"/>
    <w:rsid w:val="000566CB"/>
    <w:rsid w:val="00064CB8"/>
    <w:rsid w:val="00066AF9"/>
    <w:rsid w:val="00067069"/>
    <w:rsid w:val="000713E5"/>
    <w:rsid w:val="00071B39"/>
    <w:rsid w:val="00077352"/>
    <w:rsid w:val="00082DCC"/>
    <w:rsid w:val="00092007"/>
    <w:rsid w:val="00092B36"/>
    <w:rsid w:val="000A09F7"/>
    <w:rsid w:val="000A10A1"/>
    <w:rsid w:val="000A6E63"/>
    <w:rsid w:val="000B1142"/>
    <w:rsid w:val="000B28F9"/>
    <w:rsid w:val="000E565C"/>
    <w:rsid w:val="000E684A"/>
    <w:rsid w:val="000F3CB3"/>
    <w:rsid w:val="00102969"/>
    <w:rsid w:val="001102DD"/>
    <w:rsid w:val="001135A4"/>
    <w:rsid w:val="00121340"/>
    <w:rsid w:val="00125716"/>
    <w:rsid w:val="00141482"/>
    <w:rsid w:val="00141B6D"/>
    <w:rsid w:val="00147637"/>
    <w:rsid w:val="00151D5D"/>
    <w:rsid w:val="001543B8"/>
    <w:rsid w:val="00160B1A"/>
    <w:rsid w:val="001639CF"/>
    <w:rsid w:val="00164631"/>
    <w:rsid w:val="00180DA2"/>
    <w:rsid w:val="00181EAB"/>
    <w:rsid w:val="00182B92"/>
    <w:rsid w:val="00184FCD"/>
    <w:rsid w:val="00196264"/>
    <w:rsid w:val="001A13F3"/>
    <w:rsid w:val="001A2E05"/>
    <w:rsid w:val="001A5280"/>
    <w:rsid w:val="001B2F0F"/>
    <w:rsid w:val="001B6261"/>
    <w:rsid w:val="001C1128"/>
    <w:rsid w:val="001D31E1"/>
    <w:rsid w:val="001D4C07"/>
    <w:rsid w:val="001E27C1"/>
    <w:rsid w:val="001E3430"/>
    <w:rsid w:val="001E6303"/>
    <w:rsid w:val="001F624F"/>
    <w:rsid w:val="00200EC9"/>
    <w:rsid w:val="00205544"/>
    <w:rsid w:val="002148BA"/>
    <w:rsid w:val="00215715"/>
    <w:rsid w:val="00221222"/>
    <w:rsid w:val="0023413B"/>
    <w:rsid w:val="002408EA"/>
    <w:rsid w:val="00244CFE"/>
    <w:rsid w:val="00247129"/>
    <w:rsid w:val="00253999"/>
    <w:rsid w:val="00262BB0"/>
    <w:rsid w:val="00274041"/>
    <w:rsid w:val="00275533"/>
    <w:rsid w:val="00280942"/>
    <w:rsid w:val="00286810"/>
    <w:rsid w:val="00286C43"/>
    <w:rsid w:val="00294B12"/>
    <w:rsid w:val="0029751D"/>
    <w:rsid w:val="00297A4F"/>
    <w:rsid w:val="002A27CE"/>
    <w:rsid w:val="002A3C9F"/>
    <w:rsid w:val="002B10BB"/>
    <w:rsid w:val="002B1762"/>
    <w:rsid w:val="002B681A"/>
    <w:rsid w:val="002C00A7"/>
    <w:rsid w:val="002C3361"/>
    <w:rsid w:val="002D7BB4"/>
    <w:rsid w:val="002E3E48"/>
    <w:rsid w:val="002F0B69"/>
    <w:rsid w:val="00311D12"/>
    <w:rsid w:val="00312D5E"/>
    <w:rsid w:val="003176A0"/>
    <w:rsid w:val="00331F66"/>
    <w:rsid w:val="00340163"/>
    <w:rsid w:val="003466B9"/>
    <w:rsid w:val="00350A3A"/>
    <w:rsid w:val="0035409C"/>
    <w:rsid w:val="00355C17"/>
    <w:rsid w:val="0036021A"/>
    <w:rsid w:val="003607E4"/>
    <w:rsid w:val="00361F8D"/>
    <w:rsid w:val="003626D9"/>
    <w:rsid w:val="003675AE"/>
    <w:rsid w:val="00371C38"/>
    <w:rsid w:val="00376D8A"/>
    <w:rsid w:val="0038416C"/>
    <w:rsid w:val="00387DCD"/>
    <w:rsid w:val="003A0E63"/>
    <w:rsid w:val="003A2132"/>
    <w:rsid w:val="003A32EB"/>
    <w:rsid w:val="003B3EE3"/>
    <w:rsid w:val="003B51BF"/>
    <w:rsid w:val="003C4584"/>
    <w:rsid w:val="003C6EC3"/>
    <w:rsid w:val="003D1269"/>
    <w:rsid w:val="003D4D7C"/>
    <w:rsid w:val="003E635F"/>
    <w:rsid w:val="003E75A2"/>
    <w:rsid w:val="0040414F"/>
    <w:rsid w:val="00415DAF"/>
    <w:rsid w:val="00416D51"/>
    <w:rsid w:val="00421130"/>
    <w:rsid w:val="004226E4"/>
    <w:rsid w:val="00431679"/>
    <w:rsid w:val="00436FC2"/>
    <w:rsid w:val="00447D4F"/>
    <w:rsid w:val="0045280D"/>
    <w:rsid w:val="004551C6"/>
    <w:rsid w:val="00457124"/>
    <w:rsid w:val="00471909"/>
    <w:rsid w:val="004758AC"/>
    <w:rsid w:val="00476CF3"/>
    <w:rsid w:val="00483106"/>
    <w:rsid w:val="00483FB0"/>
    <w:rsid w:val="004850B5"/>
    <w:rsid w:val="00485312"/>
    <w:rsid w:val="004862F9"/>
    <w:rsid w:val="00490394"/>
    <w:rsid w:val="0049405C"/>
    <w:rsid w:val="004A03AF"/>
    <w:rsid w:val="004A3DD9"/>
    <w:rsid w:val="004C1648"/>
    <w:rsid w:val="004C5776"/>
    <w:rsid w:val="004C6247"/>
    <w:rsid w:val="004D1AC5"/>
    <w:rsid w:val="004D44B2"/>
    <w:rsid w:val="004D761A"/>
    <w:rsid w:val="004E1827"/>
    <w:rsid w:val="004E239B"/>
    <w:rsid w:val="004E56F9"/>
    <w:rsid w:val="004F0087"/>
    <w:rsid w:val="004F11DD"/>
    <w:rsid w:val="004F3B74"/>
    <w:rsid w:val="004F4F63"/>
    <w:rsid w:val="005032FD"/>
    <w:rsid w:val="005042F8"/>
    <w:rsid w:val="00510D10"/>
    <w:rsid w:val="00512606"/>
    <w:rsid w:val="00516D54"/>
    <w:rsid w:val="0052292E"/>
    <w:rsid w:val="00524371"/>
    <w:rsid w:val="0052479A"/>
    <w:rsid w:val="00527B2A"/>
    <w:rsid w:val="00532167"/>
    <w:rsid w:val="00540DFD"/>
    <w:rsid w:val="00545FB3"/>
    <w:rsid w:val="00547C51"/>
    <w:rsid w:val="00550A02"/>
    <w:rsid w:val="00553C1D"/>
    <w:rsid w:val="0056766D"/>
    <w:rsid w:val="00572472"/>
    <w:rsid w:val="00581472"/>
    <w:rsid w:val="005857CA"/>
    <w:rsid w:val="00585A15"/>
    <w:rsid w:val="00586A3D"/>
    <w:rsid w:val="00590AC0"/>
    <w:rsid w:val="005911C9"/>
    <w:rsid w:val="00592715"/>
    <w:rsid w:val="005963FA"/>
    <w:rsid w:val="005A2731"/>
    <w:rsid w:val="005B15D3"/>
    <w:rsid w:val="005B1BC6"/>
    <w:rsid w:val="005B2B1E"/>
    <w:rsid w:val="005B40B6"/>
    <w:rsid w:val="005B40FA"/>
    <w:rsid w:val="005B5EE4"/>
    <w:rsid w:val="005C37E2"/>
    <w:rsid w:val="005C6B49"/>
    <w:rsid w:val="005C6D88"/>
    <w:rsid w:val="005D5CCE"/>
    <w:rsid w:val="005E19BE"/>
    <w:rsid w:val="005E29CA"/>
    <w:rsid w:val="005E3F52"/>
    <w:rsid w:val="005E7996"/>
    <w:rsid w:val="005F678F"/>
    <w:rsid w:val="00603F75"/>
    <w:rsid w:val="006062E6"/>
    <w:rsid w:val="00610036"/>
    <w:rsid w:val="006103AD"/>
    <w:rsid w:val="00612A81"/>
    <w:rsid w:val="0061732F"/>
    <w:rsid w:val="0061737C"/>
    <w:rsid w:val="00620049"/>
    <w:rsid w:val="00625308"/>
    <w:rsid w:val="00627FC0"/>
    <w:rsid w:val="00634E34"/>
    <w:rsid w:val="00636C30"/>
    <w:rsid w:val="00637C71"/>
    <w:rsid w:val="00640975"/>
    <w:rsid w:val="00657607"/>
    <w:rsid w:val="00673011"/>
    <w:rsid w:val="006742CE"/>
    <w:rsid w:val="00676B23"/>
    <w:rsid w:val="006776E0"/>
    <w:rsid w:val="00677C43"/>
    <w:rsid w:val="00677D9C"/>
    <w:rsid w:val="00680A3B"/>
    <w:rsid w:val="00681B72"/>
    <w:rsid w:val="00691B6B"/>
    <w:rsid w:val="00694A0E"/>
    <w:rsid w:val="006971AB"/>
    <w:rsid w:val="00697D0C"/>
    <w:rsid w:val="006A4596"/>
    <w:rsid w:val="006B017B"/>
    <w:rsid w:val="006B0E91"/>
    <w:rsid w:val="006B2344"/>
    <w:rsid w:val="006C118E"/>
    <w:rsid w:val="006C4CEF"/>
    <w:rsid w:val="006D3C0E"/>
    <w:rsid w:val="006E1E1F"/>
    <w:rsid w:val="006F1C65"/>
    <w:rsid w:val="006F4D07"/>
    <w:rsid w:val="007014BF"/>
    <w:rsid w:val="00707565"/>
    <w:rsid w:val="00713D99"/>
    <w:rsid w:val="00714DB5"/>
    <w:rsid w:val="00715CAB"/>
    <w:rsid w:val="007175B5"/>
    <w:rsid w:val="00736E95"/>
    <w:rsid w:val="00737D58"/>
    <w:rsid w:val="00742CDA"/>
    <w:rsid w:val="00742F73"/>
    <w:rsid w:val="00743412"/>
    <w:rsid w:val="00750FB6"/>
    <w:rsid w:val="00762C0B"/>
    <w:rsid w:val="00764D31"/>
    <w:rsid w:val="00772137"/>
    <w:rsid w:val="007761FF"/>
    <w:rsid w:val="00776B9C"/>
    <w:rsid w:val="00782FE8"/>
    <w:rsid w:val="00787062"/>
    <w:rsid w:val="007928D7"/>
    <w:rsid w:val="00794F24"/>
    <w:rsid w:val="00795C5E"/>
    <w:rsid w:val="007A46E0"/>
    <w:rsid w:val="007B1434"/>
    <w:rsid w:val="007B2C4D"/>
    <w:rsid w:val="007C0D91"/>
    <w:rsid w:val="007C237B"/>
    <w:rsid w:val="007C2775"/>
    <w:rsid w:val="007D474C"/>
    <w:rsid w:val="007E0A04"/>
    <w:rsid w:val="007E3BB2"/>
    <w:rsid w:val="007E7268"/>
    <w:rsid w:val="007F0E9F"/>
    <w:rsid w:val="007F4419"/>
    <w:rsid w:val="007F61DB"/>
    <w:rsid w:val="007F7662"/>
    <w:rsid w:val="008051A6"/>
    <w:rsid w:val="008127C0"/>
    <w:rsid w:val="0082181F"/>
    <w:rsid w:val="00826F28"/>
    <w:rsid w:val="00834FFA"/>
    <w:rsid w:val="008429D3"/>
    <w:rsid w:val="00843E95"/>
    <w:rsid w:val="00850D7B"/>
    <w:rsid w:val="00854FE9"/>
    <w:rsid w:val="00854FFA"/>
    <w:rsid w:val="00855FC9"/>
    <w:rsid w:val="00860450"/>
    <w:rsid w:val="00864627"/>
    <w:rsid w:val="00867A20"/>
    <w:rsid w:val="008800BE"/>
    <w:rsid w:val="00883AAC"/>
    <w:rsid w:val="00883CD8"/>
    <w:rsid w:val="0089176A"/>
    <w:rsid w:val="008957A6"/>
    <w:rsid w:val="008958B9"/>
    <w:rsid w:val="008A2B6A"/>
    <w:rsid w:val="008A310B"/>
    <w:rsid w:val="008A630F"/>
    <w:rsid w:val="008B2097"/>
    <w:rsid w:val="008B2E38"/>
    <w:rsid w:val="008B2FDB"/>
    <w:rsid w:val="008B6C4B"/>
    <w:rsid w:val="008C4D54"/>
    <w:rsid w:val="008E375E"/>
    <w:rsid w:val="008E55D9"/>
    <w:rsid w:val="008E61B4"/>
    <w:rsid w:val="008F5370"/>
    <w:rsid w:val="00900265"/>
    <w:rsid w:val="0091353E"/>
    <w:rsid w:val="00914B66"/>
    <w:rsid w:val="00924438"/>
    <w:rsid w:val="00926054"/>
    <w:rsid w:val="0092664C"/>
    <w:rsid w:val="00930C23"/>
    <w:rsid w:val="00931674"/>
    <w:rsid w:val="00947C12"/>
    <w:rsid w:val="00950A02"/>
    <w:rsid w:val="00960BBA"/>
    <w:rsid w:val="009650B9"/>
    <w:rsid w:val="009672F6"/>
    <w:rsid w:val="00967AD5"/>
    <w:rsid w:val="00970207"/>
    <w:rsid w:val="0097037C"/>
    <w:rsid w:val="00974769"/>
    <w:rsid w:val="00984326"/>
    <w:rsid w:val="00984ED7"/>
    <w:rsid w:val="009851D8"/>
    <w:rsid w:val="00987033"/>
    <w:rsid w:val="009939FC"/>
    <w:rsid w:val="0099562A"/>
    <w:rsid w:val="00997E63"/>
    <w:rsid w:val="009A0A31"/>
    <w:rsid w:val="009A5E4E"/>
    <w:rsid w:val="009B2656"/>
    <w:rsid w:val="009D76A3"/>
    <w:rsid w:val="009E1A70"/>
    <w:rsid w:val="009E2054"/>
    <w:rsid w:val="009E7043"/>
    <w:rsid w:val="009F1482"/>
    <w:rsid w:val="009F39DC"/>
    <w:rsid w:val="009F5302"/>
    <w:rsid w:val="009F559E"/>
    <w:rsid w:val="00A00472"/>
    <w:rsid w:val="00A04E49"/>
    <w:rsid w:val="00A06711"/>
    <w:rsid w:val="00A12EE1"/>
    <w:rsid w:val="00A2063E"/>
    <w:rsid w:val="00A30873"/>
    <w:rsid w:val="00A405FC"/>
    <w:rsid w:val="00A4100D"/>
    <w:rsid w:val="00A555FD"/>
    <w:rsid w:val="00A614FD"/>
    <w:rsid w:val="00A631F2"/>
    <w:rsid w:val="00A668EA"/>
    <w:rsid w:val="00A7262E"/>
    <w:rsid w:val="00A7281E"/>
    <w:rsid w:val="00A76B80"/>
    <w:rsid w:val="00A870EB"/>
    <w:rsid w:val="00A87A33"/>
    <w:rsid w:val="00A87CEB"/>
    <w:rsid w:val="00A940C3"/>
    <w:rsid w:val="00A9738B"/>
    <w:rsid w:val="00A97A10"/>
    <w:rsid w:val="00AA7D8C"/>
    <w:rsid w:val="00AB3943"/>
    <w:rsid w:val="00AD7D51"/>
    <w:rsid w:val="00AE2EF8"/>
    <w:rsid w:val="00AE403F"/>
    <w:rsid w:val="00AE425E"/>
    <w:rsid w:val="00AF3DF4"/>
    <w:rsid w:val="00AF41C8"/>
    <w:rsid w:val="00B003DC"/>
    <w:rsid w:val="00B01797"/>
    <w:rsid w:val="00B07237"/>
    <w:rsid w:val="00B132DE"/>
    <w:rsid w:val="00B15EEF"/>
    <w:rsid w:val="00B161DD"/>
    <w:rsid w:val="00B17224"/>
    <w:rsid w:val="00B22305"/>
    <w:rsid w:val="00B25188"/>
    <w:rsid w:val="00B26EA2"/>
    <w:rsid w:val="00B320D1"/>
    <w:rsid w:val="00B362BC"/>
    <w:rsid w:val="00B4305D"/>
    <w:rsid w:val="00B4437C"/>
    <w:rsid w:val="00B45D38"/>
    <w:rsid w:val="00B46CE2"/>
    <w:rsid w:val="00B51A49"/>
    <w:rsid w:val="00B54287"/>
    <w:rsid w:val="00B54F18"/>
    <w:rsid w:val="00B8059F"/>
    <w:rsid w:val="00B85B79"/>
    <w:rsid w:val="00B96EC3"/>
    <w:rsid w:val="00BA3563"/>
    <w:rsid w:val="00BA4A7B"/>
    <w:rsid w:val="00BA4FB8"/>
    <w:rsid w:val="00BA5259"/>
    <w:rsid w:val="00BB2B50"/>
    <w:rsid w:val="00BB3C04"/>
    <w:rsid w:val="00BB492E"/>
    <w:rsid w:val="00BB7E40"/>
    <w:rsid w:val="00BC11B1"/>
    <w:rsid w:val="00BC75DC"/>
    <w:rsid w:val="00BE22B0"/>
    <w:rsid w:val="00BE3186"/>
    <w:rsid w:val="00BE6272"/>
    <w:rsid w:val="00BE6A61"/>
    <w:rsid w:val="00BE72E4"/>
    <w:rsid w:val="00BF2131"/>
    <w:rsid w:val="00BF347D"/>
    <w:rsid w:val="00BF3E3B"/>
    <w:rsid w:val="00C00BE0"/>
    <w:rsid w:val="00C034B5"/>
    <w:rsid w:val="00C07595"/>
    <w:rsid w:val="00C07A5E"/>
    <w:rsid w:val="00C12621"/>
    <w:rsid w:val="00C16D69"/>
    <w:rsid w:val="00C24C5E"/>
    <w:rsid w:val="00C252E2"/>
    <w:rsid w:val="00C255FB"/>
    <w:rsid w:val="00C31D1C"/>
    <w:rsid w:val="00C329A3"/>
    <w:rsid w:val="00C3389D"/>
    <w:rsid w:val="00C436A2"/>
    <w:rsid w:val="00C4540E"/>
    <w:rsid w:val="00C46D44"/>
    <w:rsid w:val="00C46F1F"/>
    <w:rsid w:val="00C50064"/>
    <w:rsid w:val="00C50EF8"/>
    <w:rsid w:val="00C524E3"/>
    <w:rsid w:val="00C524F2"/>
    <w:rsid w:val="00C5588F"/>
    <w:rsid w:val="00C6540E"/>
    <w:rsid w:val="00C66BE3"/>
    <w:rsid w:val="00C66DF6"/>
    <w:rsid w:val="00C751B7"/>
    <w:rsid w:val="00C802BF"/>
    <w:rsid w:val="00C821BC"/>
    <w:rsid w:val="00C85C2A"/>
    <w:rsid w:val="00C86F2A"/>
    <w:rsid w:val="00C87D50"/>
    <w:rsid w:val="00C954C8"/>
    <w:rsid w:val="00C95D05"/>
    <w:rsid w:val="00CA011B"/>
    <w:rsid w:val="00CA27DC"/>
    <w:rsid w:val="00CA762E"/>
    <w:rsid w:val="00CB09DD"/>
    <w:rsid w:val="00CB192C"/>
    <w:rsid w:val="00CC22CA"/>
    <w:rsid w:val="00CC35BF"/>
    <w:rsid w:val="00CC3BD3"/>
    <w:rsid w:val="00CC7ACC"/>
    <w:rsid w:val="00CD018F"/>
    <w:rsid w:val="00CE5BF6"/>
    <w:rsid w:val="00CF5DAB"/>
    <w:rsid w:val="00CF7804"/>
    <w:rsid w:val="00D04011"/>
    <w:rsid w:val="00D05C75"/>
    <w:rsid w:val="00D05D73"/>
    <w:rsid w:val="00D066F5"/>
    <w:rsid w:val="00D12CFD"/>
    <w:rsid w:val="00D140A9"/>
    <w:rsid w:val="00D169BA"/>
    <w:rsid w:val="00D20A7C"/>
    <w:rsid w:val="00D21FCE"/>
    <w:rsid w:val="00D309EB"/>
    <w:rsid w:val="00D42E0F"/>
    <w:rsid w:val="00D436AB"/>
    <w:rsid w:val="00D456DD"/>
    <w:rsid w:val="00D458A6"/>
    <w:rsid w:val="00D47D0B"/>
    <w:rsid w:val="00D70F92"/>
    <w:rsid w:val="00D73279"/>
    <w:rsid w:val="00D74D11"/>
    <w:rsid w:val="00D767C0"/>
    <w:rsid w:val="00D77F71"/>
    <w:rsid w:val="00D84D21"/>
    <w:rsid w:val="00D90BC7"/>
    <w:rsid w:val="00D91C9F"/>
    <w:rsid w:val="00D96CDC"/>
    <w:rsid w:val="00DA0EF6"/>
    <w:rsid w:val="00DA3C71"/>
    <w:rsid w:val="00DA5BB4"/>
    <w:rsid w:val="00DB10B6"/>
    <w:rsid w:val="00DB5DE4"/>
    <w:rsid w:val="00DB615E"/>
    <w:rsid w:val="00DB7440"/>
    <w:rsid w:val="00DC27F7"/>
    <w:rsid w:val="00DD2C5A"/>
    <w:rsid w:val="00DD7DEF"/>
    <w:rsid w:val="00DE71A7"/>
    <w:rsid w:val="00DE7677"/>
    <w:rsid w:val="00DF3788"/>
    <w:rsid w:val="00DF4669"/>
    <w:rsid w:val="00DF5E7E"/>
    <w:rsid w:val="00E02171"/>
    <w:rsid w:val="00E12C7F"/>
    <w:rsid w:val="00E15A1F"/>
    <w:rsid w:val="00E300F3"/>
    <w:rsid w:val="00E330D7"/>
    <w:rsid w:val="00E37582"/>
    <w:rsid w:val="00E42C6D"/>
    <w:rsid w:val="00E43389"/>
    <w:rsid w:val="00E44D7A"/>
    <w:rsid w:val="00E50A90"/>
    <w:rsid w:val="00E51DB6"/>
    <w:rsid w:val="00E64D0A"/>
    <w:rsid w:val="00E73D1E"/>
    <w:rsid w:val="00E75F45"/>
    <w:rsid w:val="00E83659"/>
    <w:rsid w:val="00E908D0"/>
    <w:rsid w:val="00E909BE"/>
    <w:rsid w:val="00E95AB1"/>
    <w:rsid w:val="00EB2802"/>
    <w:rsid w:val="00EB2E4B"/>
    <w:rsid w:val="00EB4BA0"/>
    <w:rsid w:val="00EC1A18"/>
    <w:rsid w:val="00EC42D3"/>
    <w:rsid w:val="00EC6359"/>
    <w:rsid w:val="00ED22D5"/>
    <w:rsid w:val="00ED7AE1"/>
    <w:rsid w:val="00EF6ADB"/>
    <w:rsid w:val="00F0514B"/>
    <w:rsid w:val="00F0532F"/>
    <w:rsid w:val="00F225AA"/>
    <w:rsid w:val="00F24ED9"/>
    <w:rsid w:val="00F30C68"/>
    <w:rsid w:val="00F337E9"/>
    <w:rsid w:val="00F33BD3"/>
    <w:rsid w:val="00F3458C"/>
    <w:rsid w:val="00F43F68"/>
    <w:rsid w:val="00F527CC"/>
    <w:rsid w:val="00F56C2A"/>
    <w:rsid w:val="00F62C07"/>
    <w:rsid w:val="00F643AD"/>
    <w:rsid w:val="00F64D64"/>
    <w:rsid w:val="00F67A08"/>
    <w:rsid w:val="00F76995"/>
    <w:rsid w:val="00F8553D"/>
    <w:rsid w:val="00F86EF3"/>
    <w:rsid w:val="00F90EB5"/>
    <w:rsid w:val="00F963AC"/>
    <w:rsid w:val="00FA25CE"/>
    <w:rsid w:val="00FA304C"/>
    <w:rsid w:val="00FA5FCD"/>
    <w:rsid w:val="00FB77D4"/>
    <w:rsid w:val="00FC0DCE"/>
    <w:rsid w:val="00FC2332"/>
    <w:rsid w:val="00FC6073"/>
    <w:rsid w:val="00FD0C41"/>
    <w:rsid w:val="00FE16C5"/>
    <w:rsid w:val="00FE570A"/>
    <w:rsid w:val="00FE7D13"/>
    <w:rsid w:val="00FF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9BA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2157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21571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99562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855FC9"/>
    <w:pPr>
      <w:ind w:left="720"/>
      <w:contextualSpacing/>
    </w:pPr>
    <w:rPr>
      <w:rFonts w:eastAsiaTheme="minorEastAsia"/>
      <w:lang w:eastAsia="ru-RU"/>
    </w:rPr>
  </w:style>
  <w:style w:type="paragraph" w:customStyle="1" w:styleId="1">
    <w:name w:val="Знак1"/>
    <w:basedOn w:val="a"/>
    <w:rsid w:val="004F4F6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NR">
    <w:name w:val="NR"/>
    <w:basedOn w:val="a"/>
    <w:rsid w:val="00782F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Знак1"/>
    <w:basedOn w:val="a"/>
    <w:rsid w:val="00742C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a">
    <w:name w:val="Placeholder Text"/>
    <w:basedOn w:val="a0"/>
    <w:uiPriority w:val="99"/>
    <w:semiHidden/>
    <w:rsid w:val="00A06711"/>
    <w:rPr>
      <w:color w:val="808080"/>
    </w:rPr>
  </w:style>
  <w:style w:type="paragraph" w:styleId="ab">
    <w:name w:val="footer"/>
    <w:basedOn w:val="a"/>
    <w:link w:val="ac"/>
    <w:uiPriority w:val="99"/>
    <w:unhideWhenUsed/>
    <w:rsid w:val="00F85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55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055F2-BDF3-4FE7-9422-CEB6C1A8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8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432</cp:revision>
  <dcterms:created xsi:type="dcterms:W3CDTF">2012-07-23T20:10:00Z</dcterms:created>
  <dcterms:modified xsi:type="dcterms:W3CDTF">2015-09-17T11:58:00Z</dcterms:modified>
</cp:coreProperties>
</file>